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18189" w14:textId="1013D907" w:rsidR="00AD232C" w:rsidRPr="006C69B4" w:rsidRDefault="00AD232C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64798E59" w14:textId="2656DE00" w:rsidR="006C69B4" w:rsidRPr="006C69B4" w:rsidRDefault="006C69B4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10A04AE4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7065D8F4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0E40F777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tbl>
      <w:tblPr>
        <w:tblStyle w:val="aff0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6C69B4" w:rsidRPr="006C69B4" w14:paraId="08FD99DC" w14:textId="77777777" w:rsidTr="006C69B4">
        <w:trPr>
          <w:trHeight w:val="1843"/>
        </w:trPr>
        <w:tc>
          <w:tcPr>
            <w:tcW w:w="5240" w:type="dxa"/>
          </w:tcPr>
          <w:p w14:paraId="6D623637" w14:textId="77777777" w:rsidR="006C69B4" w:rsidRPr="006C69B4" w:rsidRDefault="006C69B4">
            <w:pPr>
              <w:widowControl w:val="0"/>
              <w:spacing w:after="125" w:line="254" w:lineRule="auto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lang w:val="ru-RU"/>
              </w:rPr>
              <w:t>ПРИНЯТО</w:t>
            </w:r>
          </w:p>
          <w:p w14:paraId="6BC6DFB4" w14:textId="77777777" w:rsidR="006C69B4" w:rsidRPr="006C69B4" w:rsidRDefault="006C69B4">
            <w:pPr>
              <w:widowControl w:val="0"/>
              <w:spacing w:after="125" w:line="254" w:lineRule="auto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lang w:val="ru-RU"/>
              </w:rPr>
              <w:t>решением ШМС</w:t>
            </w:r>
          </w:p>
          <w:p w14:paraId="4780E2D1" w14:textId="77777777" w:rsidR="006C69B4" w:rsidRPr="006C69B4" w:rsidRDefault="006C69B4">
            <w:pPr>
              <w:widowControl w:val="0"/>
              <w:spacing w:after="125" w:line="254" w:lineRule="auto"/>
              <w:ind w:left="2" w:hanging="2"/>
              <w:contextualSpacing/>
              <w:rPr>
                <w:rFonts w:ascii="Times New Roman" w:hAnsi="Times New Roman" w:cs="Times New Roman"/>
                <w:u w:val="single"/>
              </w:rPr>
            </w:pPr>
            <w:r w:rsidRPr="006C69B4">
              <w:rPr>
                <w:rFonts w:ascii="Times New Roman" w:hAnsi="Times New Roman" w:cs="Times New Roman"/>
                <w:lang w:val="ru-RU"/>
              </w:rPr>
              <w:t xml:space="preserve">Протокол № </w:t>
            </w:r>
            <w:r w:rsidRPr="006C69B4">
              <w:rPr>
                <w:rFonts w:ascii="Times New Roman" w:hAnsi="Times New Roman" w:cs="Times New Roman"/>
                <w:u w:val="single"/>
                <w:lang w:val="ru-RU"/>
              </w:rPr>
              <w:t xml:space="preserve">1 от  29.08. </w:t>
            </w:r>
            <w:r w:rsidRPr="006C69B4">
              <w:rPr>
                <w:rFonts w:ascii="Times New Roman" w:hAnsi="Times New Roman" w:cs="Times New Roman"/>
                <w:u w:val="single"/>
              </w:rPr>
              <w:t>2022г.</w:t>
            </w:r>
          </w:p>
          <w:p w14:paraId="368A5174" w14:textId="77777777" w:rsidR="006C69B4" w:rsidRPr="006C69B4" w:rsidRDefault="006C69B4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  <w:p w14:paraId="7363ADB3" w14:textId="77777777" w:rsidR="006C69B4" w:rsidRPr="006C69B4" w:rsidRDefault="006C69B4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  <w:p w14:paraId="520B8EB5" w14:textId="77777777" w:rsidR="006C69B4" w:rsidRPr="006C69B4" w:rsidRDefault="006C69B4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104" w:type="dxa"/>
          </w:tcPr>
          <w:p w14:paraId="206E9823" w14:textId="77777777" w:rsidR="006C69B4" w:rsidRPr="006C69B4" w:rsidRDefault="006C69B4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lang w:val="ru-RU"/>
              </w:rPr>
              <w:t xml:space="preserve">               СОГЛАСОВАНО</w:t>
            </w:r>
          </w:p>
          <w:p w14:paraId="4DCF3D26" w14:textId="77777777" w:rsidR="006C69B4" w:rsidRPr="006C69B4" w:rsidRDefault="006C69B4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lang w:val="ru-RU"/>
              </w:rPr>
              <w:t>с заместителем директора по УВР</w:t>
            </w:r>
          </w:p>
          <w:p w14:paraId="2269AAC1" w14:textId="77777777" w:rsidR="006C69B4" w:rsidRPr="006C69B4" w:rsidRDefault="006C69B4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hAnsi="Times New Roman" w:cs="Times New Roman"/>
              </w:rPr>
              <w:t>__________/Магомедова П.С. /</w:t>
            </w:r>
          </w:p>
          <w:p w14:paraId="4AC880AF" w14:textId="77777777" w:rsidR="006C69B4" w:rsidRPr="006C69B4" w:rsidRDefault="006C69B4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04045010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34801FB3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324CDE1C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49F1A7F8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56C5C017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7B671AE1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3D7F127D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4EF51CDA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2C60B010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144F19A0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3996D15D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69EAA623" w14:textId="77777777" w:rsidR="006C69B4" w:rsidRPr="006C69B4" w:rsidRDefault="006C69B4" w:rsidP="006C69B4">
      <w:pPr>
        <w:spacing w:after="36" w:line="254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                  </w:t>
      </w:r>
      <w:r w:rsidRPr="006C69B4">
        <w:rPr>
          <w:rFonts w:ascii="Times New Roman" w:eastAsia="Times New Roman" w:hAnsi="Times New Roman" w:cs="Times New Roman"/>
          <w:b/>
          <w:color w:val="000000"/>
          <w:sz w:val="32"/>
          <w:lang w:val="ru-RU"/>
        </w:rPr>
        <w:t>РАБОЧАЯ ПРОГРАММА</w:t>
      </w:r>
    </w:p>
    <w:p w14:paraId="69F4863F" w14:textId="77777777" w:rsidR="006C69B4" w:rsidRPr="006C69B4" w:rsidRDefault="006C69B4" w:rsidP="006C69B4">
      <w:pPr>
        <w:spacing w:after="0" w:line="372" w:lineRule="auto"/>
        <w:ind w:left="772" w:right="3457" w:hanging="10"/>
        <w:jc w:val="center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                 учебного предмета</w:t>
      </w:r>
    </w:p>
    <w:p w14:paraId="64CF108D" w14:textId="77777777" w:rsidR="006C69B4" w:rsidRPr="006C69B4" w:rsidRDefault="006C69B4" w:rsidP="006C69B4">
      <w:pPr>
        <w:spacing w:after="0" w:line="264" w:lineRule="auto"/>
        <w:ind w:left="10" w:right="1159" w:hanging="10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                                «Литературное чтение»</w:t>
      </w:r>
    </w:p>
    <w:p w14:paraId="76BAE01D" w14:textId="315CDD06" w:rsidR="006C69B4" w:rsidRPr="006C69B4" w:rsidRDefault="006C69B4" w:rsidP="006C69B4">
      <w:pPr>
        <w:spacing w:after="0" w:line="264" w:lineRule="auto"/>
        <w:ind w:left="10" w:right="1159" w:hanging="10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              для 3</w:t>
      </w:r>
      <w:r w:rsidRPr="006C69B4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класса начального общего образования</w:t>
      </w:r>
    </w:p>
    <w:p w14:paraId="7A34B224" w14:textId="77777777" w:rsidR="006C69B4" w:rsidRPr="006C69B4" w:rsidRDefault="006C69B4" w:rsidP="006C69B4">
      <w:pPr>
        <w:spacing w:after="2070" w:line="264" w:lineRule="auto"/>
        <w:ind w:left="10" w:right="1154" w:hanging="1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на 2022-2023 учебный год</w:t>
      </w:r>
    </w:p>
    <w:p w14:paraId="52A307C9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536E9BD6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555D3735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741BDD9E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6C11EFC8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0728AF64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3EDD39D0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47FFBA07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389073BD" w14:textId="3AC2E88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625F5CCE" w14:textId="7F783BE6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429EEA6E" w14:textId="65944BCF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052D39D7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18B4E14B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6E33C698" w14:textId="77777777" w:rsidR="006C69B4" w:rsidRPr="006C69B4" w:rsidRDefault="006C69B4" w:rsidP="006C69B4">
      <w:pPr>
        <w:rPr>
          <w:rFonts w:ascii="Times New Roman" w:hAnsi="Times New Roman" w:cs="Times New Roman"/>
          <w:sz w:val="17"/>
          <w:szCs w:val="17"/>
          <w:lang w:val="ru-RU"/>
        </w:rPr>
      </w:pPr>
    </w:p>
    <w:p w14:paraId="5356B8F1" w14:textId="77777777" w:rsidR="006C69B4" w:rsidRPr="006C69B4" w:rsidRDefault="006C69B4" w:rsidP="006C69B4">
      <w:pPr>
        <w:tabs>
          <w:tab w:val="left" w:pos="3828"/>
        </w:tabs>
        <w:rPr>
          <w:rFonts w:ascii="Times New Roman" w:hAnsi="Times New Roman" w:cs="Times New Roman"/>
          <w:sz w:val="17"/>
          <w:szCs w:val="17"/>
          <w:lang w:val="ru-RU"/>
        </w:rPr>
      </w:pPr>
      <w:r w:rsidRPr="006C69B4">
        <w:rPr>
          <w:rFonts w:ascii="Times New Roman" w:hAnsi="Times New Roman" w:cs="Times New Roman"/>
          <w:sz w:val="17"/>
          <w:szCs w:val="17"/>
          <w:lang w:val="ru-RU"/>
        </w:rPr>
        <w:tab/>
      </w:r>
    </w:p>
    <w:p w14:paraId="4101DBFA" w14:textId="77777777" w:rsidR="006C69B4" w:rsidRPr="006C69B4" w:rsidRDefault="006C69B4" w:rsidP="006C69B4">
      <w:pPr>
        <w:tabs>
          <w:tab w:val="left" w:pos="8624"/>
        </w:tabs>
        <w:spacing w:after="125"/>
        <w:ind w:left="2" w:hanging="2"/>
        <w:contextualSpacing/>
        <w:jc w:val="center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sz w:val="17"/>
          <w:szCs w:val="17"/>
          <w:lang w:val="ru-RU"/>
        </w:rPr>
        <w:tab/>
      </w:r>
      <w:r w:rsidRPr="006C69B4">
        <w:rPr>
          <w:rFonts w:ascii="Times New Roman" w:hAnsi="Times New Roman" w:cs="Times New Roman"/>
          <w:u w:val="thick"/>
          <w:lang w:val="ru-RU"/>
        </w:rPr>
        <w:t>Составитель</w:t>
      </w:r>
      <w:r w:rsidRPr="006C69B4">
        <w:rPr>
          <w:rFonts w:ascii="Times New Roman" w:hAnsi="Times New Roman" w:cs="Times New Roman"/>
          <w:spacing w:val="-4"/>
          <w:u w:val="thick"/>
          <w:lang w:val="ru-RU"/>
        </w:rPr>
        <w:t xml:space="preserve"> </w:t>
      </w:r>
      <w:r w:rsidRPr="006C69B4">
        <w:rPr>
          <w:rFonts w:ascii="Times New Roman" w:hAnsi="Times New Roman" w:cs="Times New Roman"/>
          <w:u w:val="thick"/>
          <w:lang w:val="ru-RU"/>
        </w:rPr>
        <w:t>программы:</w:t>
      </w:r>
      <w:r w:rsidRPr="006C69B4">
        <w:rPr>
          <w:rFonts w:ascii="Times New Roman" w:hAnsi="Times New Roman" w:cs="Times New Roman"/>
          <w:u w:val="thick"/>
          <w:lang w:val="ru-RU"/>
        </w:rPr>
        <w:tab/>
      </w:r>
    </w:p>
    <w:p w14:paraId="7F60EB45" w14:textId="77777777" w:rsidR="006C69B4" w:rsidRPr="006C69B4" w:rsidRDefault="006C69B4" w:rsidP="006C69B4">
      <w:pPr>
        <w:spacing w:after="125"/>
        <w:ind w:left="2" w:hanging="2"/>
        <w:contextualSpacing/>
        <w:jc w:val="center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>(Ф.И.О. учителя, составившего рабочую программу)</w:t>
      </w:r>
    </w:p>
    <w:p w14:paraId="442EB405" w14:textId="77777777" w:rsidR="006C69B4" w:rsidRPr="006C69B4" w:rsidRDefault="006C69B4" w:rsidP="006C69B4">
      <w:pPr>
        <w:spacing w:after="125" w:line="254" w:lineRule="auto"/>
        <w:ind w:left="2" w:right="86" w:hanging="2"/>
        <w:jc w:val="center"/>
        <w:rPr>
          <w:rFonts w:ascii="Times New Roman" w:hAnsi="Times New Roman" w:cs="Times New Roman"/>
          <w:lang w:val="ru-RU"/>
        </w:rPr>
      </w:pPr>
    </w:p>
    <w:p w14:paraId="4EBD0AB1" w14:textId="77777777" w:rsidR="006C69B4" w:rsidRPr="006C69B4" w:rsidRDefault="006C69B4" w:rsidP="006C69B4">
      <w:pPr>
        <w:tabs>
          <w:tab w:val="left" w:pos="3744"/>
        </w:tabs>
        <w:spacing w:after="125"/>
        <w:ind w:left="2" w:right="111" w:hanging="2"/>
        <w:contextualSpacing/>
        <w:jc w:val="center"/>
        <w:rPr>
          <w:rFonts w:ascii="Times New Roman" w:hAnsi="Times New Roman" w:cs="Times New Roman"/>
          <w:iCs/>
          <w:lang w:val="ru-RU"/>
        </w:rPr>
      </w:pPr>
    </w:p>
    <w:p w14:paraId="45501133" w14:textId="77777777" w:rsidR="006C69B4" w:rsidRPr="006C69B4" w:rsidRDefault="006C69B4" w:rsidP="006C69B4">
      <w:pPr>
        <w:tabs>
          <w:tab w:val="left" w:pos="3744"/>
        </w:tabs>
        <w:spacing w:after="125"/>
        <w:ind w:left="2" w:right="111" w:hanging="2"/>
        <w:contextualSpacing/>
        <w:jc w:val="center"/>
        <w:rPr>
          <w:rFonts w:ascii="Times New Roman" w:hAnsi="Times New Roman" w:cs="Times New Roman"/>
          <w:iCs/>
        </w:rPr>
      </w:pPr>
      <w:r w:rsidRPr="006C69B4">
        <w:rPr>
          <w:rFonts w:ascii="Times New Roman" w:hAnsi="Times New Roman" w:cs="Times New Roman"/>
          <w:iCs/>
        </w:rPr>
        <w:t>Айти-Мохк 2022г</w:t>
      </w:r>
    </w:p>
    <w:p w14:paraId="2BB0B6C2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355FF32A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3D005F0F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524BA341" w14:textId="77777777" w:rsidR="006C69B4" w:rsidRPr="006C69B4" w:rsidRDefault="006C69B4" w:rsidP="006C69B4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</w:p>
    <w:p w14:paraId="18198522" w14:textId="77777777" w:rsidR="00AD232C" w:rsidRPr="006C69B4" w:rsidRDefault="005527B1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14:paraId="2615357B" w14:textId="77777777" w:rsidR="00AD232C" w:rsidRPr="006C69B4" w:rsidRDefault="005527B1">
      <w:pPr>
        <w:autoSpaceDE w:val="0"/>
        <w:autoSpaceDN w:val="0"/>
        <w:spacing w:before="346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3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14:paraId="16B17824" w14:textId="77777777" w:rsidR="00AD232C" w:rsidRPr="006C69B4" w:rsidRDefault="005527B1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315AC95B" w14:textId="77777777" w:rsidR="00AD232C" w:rsidRPr="006C69B4" w:rsidRDefault="005527B1">
      <w:pPr>
        <w:autoSpaceDE w:val="0"/>
        <w:autoSpaceDN w:val="0"/>
        <w:spacing w:before="192" w:after="0" w:line="286" w:lineRule="auto"/>
        <w:ind w:right="144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02EB7E74" w14:textId="77777777" w:rsidR="00AD232C" w:rsidRPr="006C69B4" w:rsidRDefault="005527B1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1F5EEC2E" w14:textId="77777777" w:rsidR="00AD232C" w:rsidRPr="006C69B4" w:rsidRDefault="005527B1">
      <w:pPr>
        <w:autoSpaceDE w:val="0"/>
        <w:autoSpaceDN w:val="0"/>
        <w:spacing w:before="70" w:after="0" w:line="288" w:lineRule="auto"/>
        <w:ind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1797517F" w14:textId="77777777" w:rsidR="00AD232C" w:rsidRPr="006C69B4" w:rsidRDefault="005527B1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6C69B4">
        <w:rPr>
          <w:rFonts w:ascii="Times New Roman" w:hAnsi="Times New Roman" w:cs="Times New Roman"/>
          <w:lang w:val="ru-RU"/>
        </w:rPr>
        <w:tab/>
      </w:r>
      <w:r w:rsidR="004F3D10" w:rsidRPr="006C69B4">
        <w:rPr>
          <w:rFonts w:ascii="Times New Roman" w:hAnsi="Times New Roman" w:cs="Times New Roman"/>
          <w:lang w:val="ru-RU"/>
        </w:rPr>
        <w:t xml:space="preserve">В соответствии с региональным Учебным планом на изучение литературного чтения в 3 классе </w:t>
      </w:r>
      <w:r w:rsidR="004F3D10"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отводится 102 ч.</w:t>
      </w:r>
    </w:p>
    <w:p w14:paraId="231E22C5" w14:textId="77777777" w:rsidR="00AD232C" w:rsidRPr="006C69B4" w:rsidRDefault="005527B1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5628AACB" w14:textId="77777777" w:rsidR="00AD232C" w:rsidRPr="006C69B4" w:rsidRDefault="005527B1">
      <w:pPr>
        <w:autoSpaceDE w:val="0"/>
        <w:autoSpaceDN w:val="0"/>
        <w:spacing w:before="190" w:after="0" w:line="281" w:lineRule="auto"/>
        <w:ind w:right="432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Приоритетная </w:t>
      </w: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цель 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712D15AB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9A53ED9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0369033F" w14:textId="77777777" w:rsidR="00AD232C" w:rsidRPr="006C69B4" w:rsidRDefault="005527B1">
      <w:pPr>
        <w:autoSpaceDE w:val="0"/>
        <w:autoSpaceDN w:val="0"/>
        <w:spacing w:after="0" w:line="271" w:lineRule="auto"/>
        <w:ind w:right="576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6EAE3764" w14:textId="77777777" w:rsidR="00AD232C" w:rsidRPr="006C69B4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C8FD750" w14:textId="77777777" w:rsidR="00AD232C" w:rsidRPr="006C69B4" w:rsidRDefault="005527B1">
      <w:pPr>
        <w:autoSpaceDE w:val="0"/>
        <w:autoSpaceDN w:val="0"/>
        <w:spacing w:before="178" w:after="0" w:line="262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2543E5C4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38D2518B" w14:textId="77777777" w:rsidR="00AD232C" w:rsidRPr="006C69B4" w:rsidRDefault="005527B1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778F03F4" w14:textId="77777777" w:rsidR="00AD232C" w:rsidRPr="006C69B4" w:rsidRDefault="005527B1">
      <w:pPr>
        <w:autoSpaceDE w:val="0"/>
        <w:autoSpaceDN w:val="0"/>
        <w:spacing w:before="192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4497AC44" w14:textId="77777777" w:rsidR="00AD232C" w:rsidRPr="006C69B4" w:rsidRDefault="005527B1">
      <w:pPr>
        <w:autoSpaceDE w:val="0"/>
        <w:autoSpaceDN w:val="0"/>
        <w:spacing w:before="190" w:after="0" w:line="286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09B873AA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0439F4C3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3E6F9290" w14:textId="77777777" w:rsidR="00AD232C" w:rsidRPr="006C69B4" w:rsidRDefault="00AD232C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59568137" w14:textId="77777777" w:rsidR="00AD232C" w:rsidRPr="006C69B4" w:rsidRDefault="005527B1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6A81230" w14:textId="77777777" w:rsidR="00AD232C" w:rsidRPr="006C69B4" w:rsidRDefault="005527B1">
      <w:pPr>
        <w:autoSpaceDE w:val="0"/>
        <w:autoSpaceDN w:val="0"/>
        <w:spacing w:before="346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 Родине и её истории.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6C69B4">
        <w:rPr>
          <w:rFonts w:ascii="Times New Roman" w:eastAsia="Times New Roman" w:hAnsi="Times New Roman" w:cs="Times New Roman"/>
          <w:color w:val="000000"/>
          <w:sz w:val="24"/>
        </w:rPr>
        <w:t>I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Репродукции 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58CEBB44" w14:textId="77777777" w:rsidR="00AD232C" w:rsidRPr="006C69B4" w:rsidRDefault="005527B1">
      <w:pPr>
        <w:autoSpaceDE w:val="0"/>
        <w:autoSpaceDN w:val="0"/>
        <w:spacing w:before="192" w:after="0" w:line="262" w:lineRule="auto"/>
        <w:ind w:right="576"/>
        <w:jc w:val="center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 xml:space="preserve">Фольклор (устное народное творчество). 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</w:t>
      </w:r>
    </w:p>
    <w:p w14:paraId="0DF2F4E6" w14:textId="77777777" w:rsidR="00AD232C" w:rsidRPr="006C69B4" w:rsidRDefault="005527B1">
      <w:pPr>
        <w:autoSpaceDE w:val="0"/>
        <w:autoSpaceDN w:val="0"/>
        <w:spacing w:before="70" w:after="0"/>
        <w:ind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3CA9E330" w14:textId="77777777" w:rsidR="00AD232C" w:rsidRPr="006C69B4" w:rsidRDefault="005527B1">
      <w:pPr>
        <w:autoSpaceDE w:val="0"/>
        <w:autoSpaceDN w:val="0"/>
        <w:spacing w:before="190" w:after="0" w:line="281" w:lineRule="auto"/>
        <w:ind w:right="432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Фольклорная сказка как отражение общечеловеческих ценностей и нравственных правил.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Билибина, В. М. Конашевич). Отражение в сказках народного быта и культуры. Составление плана сказки.</w:t>
      </w:r>
    </w:p>
    <w:p w14:paraId="5C7D74CA" w14:textId="77777777" w:rsidR="00AD232C" w:rsidRPr="006C69B4" w:rsidRDefault="005527B1">
      <w:pPr>
        <w:autoSpaceDE w:val="0"/>
        <w:autoSpaceDN w:val="0"/>
        <w:spacing w:before="190" w:after="0" w:line="283" w:lineRule="auto"/>
        <w:ind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Круг чтения: народная песня.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 характеристика  главного  героя  (где  жил, 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53F646BE" w14:textId="77777777" w:rsidR="00AD232C" w:rsidRPr="006C69B4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 xml:space="preserve">Творчество А. С. Пушкина. 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</w:p>
    <w:p w14:paraId="2A04CD4D" w14:textId="77777777" w:rsidR="00AD232C" w:rsidRPr="006C69B4" w:rsidRDefault="005527B1">
      <w:pPr>
        <w:autoSpaceDE w:val="0"/>
        <w:autoSpaceDN w:val="0"/>
        <w:spacing w:before="72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Литературные сказки А.  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Лебеди»).</w:t>
      </w:r>
    </w:p>
    <w:p w14:paraId="1544DA7E" w14:textId="77777777" w:rsidR="00AD232C" w:rsidRPr="006C69B4" w:rsidRDefault="005527B1">
      <w:pPr>
        <w:autoSpaceDE w:val="0"/>
        <w:autoSpaceDN w:val="0"/>
        <w:spacing w:before="70" w:after="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— иллюстратор сказок А. С. Пушкина.</w:t>
      </w:r>
    </w:p>
    <w:p w14:paraId="0D7ECD3F" w14:textId="77777777" w:rsidR="00AD232C" w:rsidRPr="006C69B4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Творчество И. А. Крылова.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</w:p>
    <w:p w14:paraId="5494A993" w14:textId="77777777" w:rsidR="00AD232C" w:rsidRPr="006C69B4" w:rsidRDefault="005527B1">
      <w:pPr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14:paraId="663A5560" w14:textId="77777777" w:rsidR="00AD232C" w:rsidRPr="006C69B4" w:rsidRDefault="005527B1">
      <w:pPr>
        <w:autoSpaceDE w:val="0"/>
        <w:autoSpaceDN w:val="0"/>
        <w:spacing w:before="190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Картины природы в произведениях поэтов и писателей Х</w:t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</w:rPr>
        <w:t>I</w:t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Х—ХХ веков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(не  менее  пяти  авторов  по  выбору): Ф. И. Тютчева, А. А. Фета, М. Ю. Лермонтова, А. Н. Майкова,</w:t>
      </w:r>
    </w:p>
    <w:p w14:paraId="66EA3012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98" w:right="642" w:bottom="432" w:left="666" w:header="720" w:footer="720" w:gutter="0"/>
          <w:cols w:space="720" w:equalWidth="0">
            <w:col w:w="10592" w:space="0"/>
          </w:cols>
          <w:docGrid w:linePitch="360"/>
        </w:sectPr>
      </w:pPr>
    </w:p>
    <w:p w14:paraId="41430778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38253C5" w14:textId="77777777" w:rsidR="00AD232C" w:rsidRPr="006C69B4" w:rsidRDefault="005527B1">
      <w:pPr>
        <w:autoSpaceDE w:val="0"/>
        <w:autoSpaceDN w:val="0"/>
        <w:spacing w:after="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</w:p>
    <w:p w14:paraId="79D489D9" w14:textId="77777777" w:rsidR="00AD232C" w:rsidRPr="006C69B4" w:rsidRDefault="005527B1">
      <w:pPr>
        <w:autoSpaceDE w:val="0"/>
        <w:autoSpaceDN w:val="0"/>
        <w:spacing w:before="70" w:after="0" w:line="271" w:lineRule="auto"/>
        <w:ind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69B94F80" w14:textId="77777777" w:rsidR="00AD232C" w:rsidRPr="006C69B4" w:rsidRDefault="005527B1">
      <w:pPr>
        <w:autoSpaceDE w:val="0"/>
        <w:autoSpaceDN w:val="0"/>
        <w:spacing w:before="190" w:after="0" w:line="283" w:lineRule="auto"/>
        <w:ind w:right="144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Творчество Л. Н. Толстого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произведения. Художественные особенности текста-описания, текста-рассуждения.</w:t>
      </w:r>
    </w:p>
    <w:p w14:paraId="052BE381" w14:textId="77777777" w:rsidR="00AD232C" w:rsidRPr="006C69B4" w:rsidRDefault="005527B1">
      <w:pPr>
        <w:autoSpaceDE w:val="0"/>
        <w:autoSpaceDN w:val="0"/>
        <w:spacing w:before="190" w:after="0"/>
        <w:ind w:right="288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Литературная сказка.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Литературная сказка русских писателей (не менее двух). Круг чтения: произведения Д. Н. Мамина-Сибиряка, В.  Ф.   Одоевского, В.  М.   Гаршина, М.   Горького, И. С. Соколова-Микитова, Г. А. Скребицкого и др. Особенности авторских сказок (сюжет, язык, герои). Составление  аннотации.</w:t>
      </w:r>
    </w:p>
    <w:p w14:paraId="7FC384F4" w14:textId="77777777" w:rsidR="00AD232C" w:rsidRPr="006C69B4" w:rsidRDefault="005527B1">
      <w:pPr>
        <w:autoSpaceDE w:val="0"/>
        <w:autoSpaceDN w:val="0"/>
        <w:spacing w:before="190" w:after="0" w:line="281" w:lineRule="auto"/>
        <w:ind w:right="144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Произведения о взаимоотношениях человека и животных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. Человек и его отношения с животными: верность, преданность, забота и любовь. Круг чтения (по выбору, не менее четырёх авторов): произведения Д. Н. Мамина-Сибиряка, К. Г. Паустовского,   М. М.    Пришвина,   С. В.    Образцова, В. Л.    Дурова,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0AD09495" w14:textId="77777777" w:rsidR="00AD232C" w:rsidRPr="006C69B4" w:rsidRDefault="005527B1">
      <w:pPr>
        <w:autoSpaceDE w:val="0"/>
        <w:autoSpaceDN w:val="0"/>
        <w:spacing w:before="190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Произведения о детях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нравственных качеств, проявляющихся в военное время.</w:t>
      </w:r>
    </w:p>
    <w:p w14:paraId="7EE0C90E" w14:textId="77777777" w:rsidR="00AD232C" w:rsidRPr="006C69B4" w:rsidRDefault="005527B1">
      <w:pPr>
        <w:autoSpaceDE w:val="0"/>
        <w:autoSpaceDN w:val="0"/>
        <w:spacing w:before="190" w:after="0" w:line="278" w:lineRule="auto"/>
        <w:ind w:right="144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Юмористические произведения.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Голявкин и др.</w:t>
      </w:r>
    </w:p>
    <w:p w14:paraId="108E0F61" w14:textId="77777777" w:rsidR="00AD232C" w:rsidRPr="006C69B4" w:rsidRDefault="005527B1">
      <w:pPr>
        <w:autoSpaceDE w:val="0"/>
        <w:autoSpaceDN w:val="0"/>
        <w:spacing w:before="190" w:after="0" w:line="281" w:lineRule="auto"/>
        <w:ind w:right="432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Зарубежная литература.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Круг чтения (произведения двух-трёх авторов  по  выбору): литературные  сказки  Ш.  Перро, Х.-К.   Андерсена,  Ц. Топелиуса,  Р. Киплинга,  Дж. Родари, С. Лагерлёф.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34F0C84B" w14:textId="77777777" w:rsidR="00AD232C" w:rsidRPr="006C69B4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Библиографическая культура  (работа  с  детской  книгой и справочной литературой).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</w:t>
      </w:r>
    </w:p>
    <w:p w14:paraId="1440A6BD" w14:textId="77777777" w:rsidR="00AD232C" w:rsidRPr="006C69B4" w:rsidRDefault="005527B1">
      <w:pPr>
        <w:autoSpaceDE w:val="0"/>
        <w:autoSpaceDN w:val="0"/>
        <w:spacing w:before="70" w:after="0" w:line="271" w:lineRule="auto"/>
        <w:ind w:right="7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0F494AB3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86" w:right="662" w:bottom="692" w:left="666" w:header="720" w:footer="720" w:gutter="0"/>
          <w:cols w:space="720" w:equalWidth="0">
            <w:col w:w="10572" w:space="0"/>
          </w:cols>
          <w:docGrid w:linePitch="360"/>
        </w:sectPr>
      </w:pPr>
    </w:p>
    <w:p w14:paraId="09C364AF" w14:textId="77777777" w:rsidR="00AD232C" w:rsidRPr="006C69B4" w:rsidRDefault="00AD232C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7FA5522" w14:textId="77777777" w:rsidR="00AD232C" w:rsidRPr="006C69B4" w:rsidRDefault="005527B1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49A0BEBC" w14:textId="77777777" w:rsidR="00AD232C" w:rsidRPr="006C69B4" w:rsidRDefault="005527B1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литературного чтения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6C213C8" w14:textId="77777777" w:rsidR="00AD232C" w:rsidRPr="006C69B4" w:rsidRDefault="005527B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14:paraId="4E7D9F32" w14:textId="77777777" w:rsidR="00AD232C" w:rsidRPr="006C69B4" w:rsidRDefault="005527B1">
      <w:pPr>
        <w:autoSpaceDE w:val="0"/>
        <w:autoSpaceDN w:val="0"/>
        <w:spacing w:before="166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44511C34" w14:textId="77777777" w:rsidR="00AD232C" w:rsidRPr="006C69B4" w:rsidRDefault="005527B1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76B3C4F7" w14:textId="77777777" w:rsidR="00AD232C" w:rsidRPr="006C69B4" w:rsidRDefault="005527B1">
      <w:pPr>
        <w:autoSpaceDE w:val="0"/>
        <w:autoSpaceDN w:val="0"/>
        <w:spacing w:before="178" w:after="0" w:line="271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69981BE8" w14:textId="77777777" w:rsidR="00AD232C" w:rsidRPr="006C69B4" w:rsidRDefault="005527B1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0B738DF1" w14:textId="77777777" w:rsidR="00AD232C" w:rsidRPr="006C69B4" w:rsidRDefault="005527B1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B191749" w14:textId="77777777" w:rsidR="00AD232C" w:rsidRPr="006C69B4" w:rsidRDefault="005527B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3C9F4953" w14:textId="77777777" w:rsidR="00AD232C" w:rsidRPr="006C69B4" w:rsidRDefault="005527B1">
      <w:pPr>
        <w:autoSpaceDE w:val="0"/>
        <w:autoSpaceDN w:val="0"/>
        <w:spacing w:before="178" w:after="0"/>
        <w:ind w:left="420" w:right="7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45CCCE18" w14:textId="77777777" w:rsidR="00AD232C" w:rsidRPr="006C69B4" w:rsidRDefault="005527B1">
      <w:pPr>
        <w:autoSpaceDE w:val="0"/>
        <w:autoSpaceDN w:val="0"/>
        <w:spacing w:before="24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D0B397F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2A9A19E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10A9F422" w14:textId="77777777" w:rsidR="00AD232C" w:rsidRPr="006C69B4" w:rsidRDefault="005527B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Эстетическое воспитание:</w:t>
      </w:r>
    </w:p>
    <w:p w14:paraId="630765A3" w14:textId="77777777" w:rsidR="00AD232C" w:rsidRPr="006C69B4" w:rsidRDefault="005527B1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DD2FB47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11FE9D33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FE16F29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36727C98" w14:textId="77777777" w:rsidR="00AD232C" w:rsidRPr="006C69B4" w:rsidRDefault="005527B1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6122A111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0889FED1" w14:textId="77777777" w:rsidR="00AD232C" w:rsidRPr="006C69B4" w:rsidRDefault="005527B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31015225" w14:textId="77777777" w:rsidR="00AD232C" w:rsidRPr="006C69B4" w:rsidRDefault="005527B1">
      <w:pPr>
        <w:autoSpaceDE w:val="0"/>
        <w:autoSpaceDN w:val="0"/>
        <w:spacing w:before="178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AB93474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14:paraId="4E1E05E7" w14:textId="77777777" w:rsidR="00AD232C" w:rsidRPr="006C69B4" w:rsidRDefault="005527B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Трудовое воспитание:</w:t>
      </w:r>
    </w:p>
    <w:p w14:paraId="70D55EDC" w14:textId="77777777" w:rsidR="00AD232C" w:rsidRPr="006C69B4" w:rsidRDefault="005527B1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44A505FF" w14:textId="77777777" w:rsidR="00AD232C" w:rsidRPr="006C69B4" w:rsidRDefault="005527B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Экологическое воспитание:</w:t>
      </w:r>
    </w:p>
    <w:p w14:paraId="09E3ED05" w14:textId="77777777" w:rsidR="00AD232C" w:rsidRPr="006C69B4" w:rsidRDefault="005527B1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8088314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неприятие действий, приносящих ей вред.</w:t>
      </w:r>
    </w:p>
    <w:p w14:paraId="49995AD3" w14:textId="77777777" w:rsidR="00AD232C" w:rsidRPr="006C69B4" w:rsidRDefault="005527B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Ценности научного познания:</w:t>
      </w:r>
    </w:p>
    <w:p w14:paraId="1B3E3236" w14:textId="77777777" w:rsidR="00AD232C" w:rsidRPr="006C69B4" w:rsidRDefault="005527B1">
      <w:pPr>
        <w:autoSpaceDE w:val="0"/>
        <w:autoSpaceDN w:val="0"/>
        <w:spacing w:before="178" w:after="0" w:line="271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3C190820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27598A8B" w14:textId="77777777" w:rsidR="00AD232C" w:rsidRPr="006C69B4" w:rsidRDefault="005527B1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3124C4F2" w14:textId="77777777" w:rsidR="00AD232C" w:rsidRPr="006C69B4" w:rsidRDefault="005527B1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14:paraId="6AA45892" w14:textId="77777777" w:rsidR="00AD232C" w:rsidRPr="006C69B4" w:rsidRDefault="005527B1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DE6BF04" w14:textId="77777777" w:rsidR="00AD232C" w:rsidRPr="006C69B4" w:rsidRDefault="005527B1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базовые логические действия:</w:t>
      </w:r>
    </w:p>
    <w:p w14:paraId="583ADE75" w14:textId="77777777" w:rsidR="00AD232C" w:rsidRPr="006C69B4" w:rsidRDefault="005527B1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5751ED2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14:paraId="592C42D7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120D292B" w14:textId="77777777" w:rsidR="00AD232C" w:rsidRPr="006C69B4" w:rsidRDefault="005527B1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предложенному алгоритму;</w:t>
      </w:r>
    </w:p>
    <w:p w14:paraId="1DF12227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46B7E93D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187BB669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5D11872D" w14:textId="77777777" w:rsidR="00AD232C" w:rsidRPr="006C69B4" w:rsidRDefault="00AD232C">
      <w:pPr>
        <w:autoSpaceDE w:val="0"/>
        <w:autoSpaceDN w:val="0"/>
        <w:spacing w:after="90" w:line="220" w:lineRule="exact"/>
        <w:rPr>
          <w:rFonts w:ascii="Times New Roman" w:hAnsi="Times New Roman" w:cs="Times New Roman"/>
          <w:lang w:val="ru-RU"/>
        </w:rPr>
      </w:pPr>
    </w:p>
    <w:p w14:paraId="047BA98F" w14:textId="77777777" w:rsidR="00AD232C" w:rsidRPr="006C69B4" w:rsidRDefault="005527B1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базовые исследовательские действия: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предложенных учителем вопросов;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предложенных критериев);</w:t>
      </w:r>
    </w:p>
    <w:p w14:paraId="17248F1F" w14:textId="77777777" w:rsidR="00AD232C" w:rsidRPr="006C69B4" w:rsidRDefault="005527B1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следствие);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или сходных ситуациях;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информацией: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выбирать источник получения информации;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представленную в явном виде;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предложенного учителем способа её проверки;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соответствии с учебной задачей;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70934644" w14:textId="77777777" w:rsidR="00AD232C" w:rsidRPr="006C69B4" w:rsidRDefault="005527B1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коммуникативные 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универсальные учебные действия: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общение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условиями общения в знакомой среде;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дискуссии;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готовить небольшие публичные выступления;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5CFB8CC5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39545B53" w14:textId="77777777" w:rsidR="00AD232C" w:rsidRPr="006C69B4" w:rsidRDefault="00AD232C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74405F5B" w14:textId="77777777" w:rsidR="00AD232C" w:rsidRPr="006C69B4" w:rsidRDefault="005527B1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регулятивные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универсальные учебные действия: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hAnsi="Times New Roman" w:cs="Times New Roman"/>
          <w:lang w:val="ru-RU"/>
        </w:rPr>
        <w:tab/>
      </w: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самоорганизация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</w:p>
    <w:p w14:paraId="64972EF3" w14:textId="77777777" w:rsidR="00AD232C" w:rsidRPr="006C69B4" w:rsidRDefault="005527B1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16F11B16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14:paraId="3AA8E9AB" w14:textId="77777777" w:rsidR="00AD232C" w:rsidRPr="006C69B4" w:rsidRDefault="005527B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самоконтроль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</w:p>
    <w:p w14:paraId="7D191451" w14:textId="77777777" w:rsidR="00AD232C" w:rsidRPr="006C69B4" w:rsidRDefault="005527B1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462D6767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56E4BD8C" w14:textId="77777777" w:rsidR="00AD232C" w:rsidRPr="006C69B4" w:rsidRDefault="005527B1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14:paraId="2048899D" w14:textId="77777777" w:rsidR="00AD232C" w:rsidRPr="006C69B4" w:rsidRDefault="005527B1">
      <w:pPr>
        <w:autoSpaceDE w:val="0"/>
        <w:autoSpaceDN w:val="0"/>
        <w:spacing w:before="228" w:after="0" w:line="271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9D41924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8D52A07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14:paraId="24BA5857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ответственно выполнять свою часть работы;</w:t>
      </w:r>
    </w:p>
    <w:p w14:paraId="1BDBB695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 свой вклад в общий результат;</w:t>
      </w:r>
    </w:p>
    <w:p w14:paraId="56F835B7" w14:textId="77777777" w:rsidR="00AD232C" w:rsidRPr="006C69B4" w:rsidRDefault="005527B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0B31812E" w14:textId="77777777" w:rsidR="00AD232C" w:rsidRPr="006C69B4" w:rsidRDefault="005527B1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14:paraId="05357112" w14:textId="77777777" w:rsidR="00AD232C" w:rsidRPr="006C69B4" w:rsidRDefault="005527B1">
      <w:pPr>
        <w:autoSpaceDE w:val="0"/>
        <w:autoSpaceDN w:val="0"/>
        <w:spacing w:before="166" w:after="0"/>
        <w:ind w:right="576" w:firstLine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6E3F6B38" w14:textId="77777777" w:rsidR="00AD232C" w:rsidRPr="006C69B4" w:rsidRDefault="005527B1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 концу обучения </w:t>
      </w: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в третьем классе</w:t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обучающийся научится:</w:t>
      </w:r>
    </w:p>
    <w:p w14:paraId="12013F94" w14:textId="77777777" w:rsidR="00AD232C" w:rsidRPr="006C69B4" w:rsidRDefault="005527B1">
      <w:pPr>
        <w:autoSpaceDE w:val="0"/>
        <w:autoSpaceDN w:val="0"/>
        <w:spacing w:before="178" w:after="0" w:line="278" w:lineRule="auto"/>
        <w:ind w:left="42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отвечать на вопрос о культурной значимости устного народного  творчества  и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54F0CA89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3496C555" w14:textId="77777777" w:rsidR="00AD232C" w:rsidRPr="006C69B4" w:rsidRDefault="005527B1">
      <w:pPr>
        <w:autoSpaceDE w:val="0"/>
        <w:autoSpaceDN w:val="0"/>
        <w:spacing w:before="190" w:after="0" w:line="271" w:lineRule="auto"/>
        <w:ind w:left="420"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171D265F" w14:textId="77777777" w:rsidR="00AD232C" w:rsidRPr="006C69B4" w:rsidRDefault="005527B1">
      <w:pPr>
        <w:autoSpaceDE w:val="0"/>
        <w:autoSpaceDN w:val="0"/>
        <w:spacing w:before="190" w:after="0" w:line="262" w:lineRule="auto"/>
        <w:ind w:left="420" w:right="1296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читать наизусть не менее 4 стихотворений в соответствии с изученной тематикой произведений;</w:t>
      </w:r>
    </w:p>
    <w:p w14:paraId="5455D1D8" w14:textId="77777777" w:rsidR="00AD232C" w:rsidRPr="006C69B4" w:rsidRDefault="005527B1">
      <w:pPr>
        <w:autoSpaceDE w:val="0"/>
        <w:autoSpaceDN w:val="0"/>
        <w:spacing w:before="23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14:paraId="7B60224F" w14:textId="77777777" w:rsidR="00AD232C" w:rsidRPr="006C69B4" w:rsidRDefault="005527B1">
      <w:pPr>
        <w:autoSpaceDE w:val="0"/>
        <w:autoSpaceDN w:val="0"/>
        <w:spacing w:before="190" w:after="0" w:line="262" w:lineRule="auto"/>
        <w:ind w:left="288" w:right="864"/>
        <w:jc w:val="center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32111E8C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98" w:right="740" w:bottom="43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55CD9F6C" w14:textId="77777777" w:rsidR="00AD232C" w:rsidRPr="006C69B4" w:rsidRDefault="00AD232C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lang w:val="ru-RU"/>
        </w:rPr>
      </w:pPr>
    </w:p>
    <w:p w14:paraId="4C69E5C6" w14:textId="77777777" w:rsidR="00AD232C" w:rsidRPr="006C69B4" w:rsidRDefault="005527B1">
      <w:pPr>
        <w:autoSpaceDE w:val="0"/>
        <w:autoSpaceDN w:val="0"/>
        <w:spacing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15A0BA38" w14:textId="77777777" w:rsidR="00AD232C" w:rsidRPr="006C69B4" w:rsidRDefault="005527B1">
      <w:pPr>
        <w:autoSpaceDE w:val="0"/>
        <w:autoSpaceDN w:val="0"/>
        <w:spacing w:before="190" w:after="0"/>
        <w:ind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5214AF4A" w14:textId="77777777" w:rsidR="00AD232C" w:rsidRPr="006C69B4" w:rsidRDefault="005527B1">
      <w:pPr>
        <w:autoSpaceDE w:val="0"/>
        <w:autoSpaceDN w:val="0"/>
        <w:spacing w:before="19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7E958584" w14:textId="77777777" w:rsidR="00AD232C" w:rsidRPr="006C69B4" w:rsidRDefault="005527B1">
      <w:pPr>
        <w:autoSpaceDE w:val="0"/>
        <w:autoSpaceDN w:val="0"/>
        <w:spacing w:before="192" w:after="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49301EC6" w14:textId="77777777" w:rsidR="00AD232C" w:rsidRPr="006C69B4" w:rsidRDefault="005527B1">
      <w:pPr>
        <w:autoSpaceDE w:val="0"/>
        <w:autoSpaceDN w:val="0"/>
        <w:spacing w:before="190" w:after="0" w:line="271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56197BA7" w14:textId="77777777" w:rsidR="00AD232C" w:rsidRPr="006C69B4" w:rsidRDefault="005527B1">
      <w:pPr>
        <w:autoSpaceDE w:val="0"/>
        <w:autoSpaceDN w:val="0"/>
        <w:spacing w:before="190" w:after="0" w:line="271" w:lineRule="auto"/>
        <w:ind w:right="432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2AA99AD3" w14:textId="77777777" w:rsidR="00AD232C" w:rsidRPr="006C69B4" w:rsidRDefault="005527B1">
      <w:pPr>
        <w:autoSpaceDE w:val="0"/>
        <w:autoSpaceDN w:val="0"/>
        <w:spacing w:before="19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47A54C5F" w14:textId="77777777" w:rsidR="00AD232C" w:rsidRPr="006C69B4" w:rsidRDefault="005527B1">
      <w:pPr>
        <w:autoSpaceDE w:val="0"/>
        <w:autoSpaceDN w:val="0"/>
        <w:spacing w:before="190" w:after="0"/>
        <w:ind w:right="144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орфоэпических и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2B6FA970" w14:textId="77777777" w:rsidR="00AD232C" w:rsidRPr="006C69B4" w:rsidRDefault="005527B1">
      <w:pPr>
        <w:autoSpaceDE w:val="0"/>
        <w:autoSpaceDN w:val="0"/>
        <w:spacing w:before="238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75C3E7C1" w14:textId="77777777" w:rsidR="00AD232C" w:rsidRPr="006C69B4" w:rsidRDefault="005527B1">
      <w:pPr>
        <w:autoSpaceDE w:val="0"/>
        <w:autoSpaceDN w:val="0"/>
        <w:spacing w:before="192" w:after="0" w:line="262" w:lineRule="auto"/>
        <w:ind w:right="1008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779ECE8C" w14:textId="77777777" w:rsidR="00AD232C" w:rsidRPr="006C69B4" w:rsidRDefault="005527B1">
      <w:pPr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читать по ролям с соблюдением норм произношения, инсценировать небольшие эпизоды из произведения;</w:t>
      </w:r>
    </w:p>
    <w:p w14:paraId="2266BF61" w14:textId="77777777" w:rsidR="00AD232C" w:rsidRPr="006C69B4" w:rsidRDefault="005527B1">
      <w:pPr>
        <w:autoSpaceDE w:val="0"/>
        <w:autoSpaceDN w:val="0"/>
        <w:spacing w:before="190" w:after="0" w:line="271" w:lineRule="auto"/>
        <w:ind w:right="576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</w:t>
      </w:r>
      <w:r w:rsidRPr="006C69B4">
        <w:rPr>
          <w:rFonts w:ascii="Times New Roman" w:hAnsi="Times New Roman" w:cs="Times New Roman"/>
          <w:lang w:val="ru-RU"/>
        </w:rPr>
        <w:br/>
      </w: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корректировать собственный письменный текст;</w:t>
      </w:r>
    </w:p>
    <w:p w14:paraId="5AC8C314" w14:textId="77777777" w:rsidR="00AD232C" w:rsidRPr="006C69B4" w:rsidRDefault="005527B1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</w:p>
    <w:p w14:paraId="62F0C41C" w14:textId="77777777" w:rsidR="00AD232C" w:rsidRPr="006C69B4" w:rsidRDefault="005527B1">
      <w:pPr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сочинять тексты, используя аналогии, иллюстрации, придумывать продолжение прочитанного произведения;</w:t>
      </w:r>
    </w:p>
    <w:p w14:paraId="49A04AF3" w14:textId="77777777" w:rsidR="00AD232C" w:rsidRPr="006C69B4" w:rsidRDefault="005527B1">
      <w:pPr>
        <w:autoSpaceDE w:val="0"/>
        <w:autoSpaceDN w:val="0"/>
        <w:spacing w:before="19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256831E2" w14:textId="77777777" w:rsidR="00AD232C" w:rsidRPr="006C69B4" w:rsidRDefault="005527B1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книги для самостоятельного чтения с учётом рекомендательного списка,  используя </w:t>
      </w:r>
    </w:p>
    <w:p w14:paraId="294E6A45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328" w:right="702" w:bottom="312" w:left="1086" w:header="720" w:footer="720" w:gutter="0"/>
          <w:cols w:space="720" w:equalWidth="0">
            <w:col w:w="10112" w:space="0"/>
          </w:cols>
          <w:docGrid w:linePitch="360"/>
        </w:sectPr>
      </w:pPr>
    </w:p>
    <w:p w14:paraId="404F9143" w14:textId="77777777" w:rsidR="00AD232C" w:rsidRPr="006C69B4" w:rsidRDefault="00AD232C">
      <w:pPr>
        <w:autoSpaceDE w:val="0"/>
        <w:autoSpaceDN w:val="0"/>
        <w:spacing w:after="72" w:line="220" w:lineRule="exact"/>
        <w:rPr>
          <w:rFonts w:ascii="Times New Roman" w:hAnsi="Times New Roman" w:cs="Times New Roman"/>
          <w:lang w:val="ru-RU"/>
        </w:rPr>
      </w:pPr>
    </w:p>
    <w:p w14:paraId="47849A05" w14:textId="77777777" w:rsidR="00AD232C" w:rsidRPr="006C69B4" w:rsidRDefault="005527B1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картотеки,  рассказывать о прочитанной книге;</w:t>
      </w:r>
    </w:p>
    <w:p w14:paraId="4515941F" w14:textId="77777777" w:rsidR="00AD232C" w:rsidRPr="006C69B4" w:rsidRDefault="005527B1">
      <w:pPr>
        <w:autoSpaceDE w:val="0"/>
        <w:autoSpaceDN w:val="0"/>
        <w:spacing w:before="190" w:after="0" w:line="271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14:paraId="67E04F16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1900" w:h="16840"/>
          <w:pgMar w:top="292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14:paraId="2346F96D" w14:textId="77777777" w:rsidR="00AD232C" w:rsidRPr="006C69B4" w:rsidRDefault="00AD232C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14:paraId="74DB9CCB" w14:textId="77777777" w:rsidR="00AD232C" w:rsidRPr="006C69B4" w:rsidRDefault="005527B1">
      <w:pPr>
        <w:autoSpaceDE w:val="0"/>
        <w:autoSpaceDN w:val="0"/>
        <w:spacing w:after="258" w:line="233" w:lineRule="auto"/>
        <w:rPr>
          <w:rFonts w:ascii="Times New Roman" w:hAnsi="Times New Roman" w:cs="Times New Roman"/>
        </w:rPr>
      </w:pPr>
      <w:r w:rsidRPr="006C69B4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83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263"/>
        <w:gridCol w:w="850"/>
        <w:gridCol w:w="6529"/>
        <w:gridCol w:w="1551"/>
        <w:gridCol w:w="1945"/>
      </w:tblGrid>
      <w:tr w:rsidR="00F952A2" w:rsidRPr="006C69B4" w14:paraId="7774546F" w14:textId="77777777" w:rsidTr="00F952A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AFB8D" w14:textId="77777777" w:rsidR="00F952A2" w:rsidRPr="006C69B4" w:rsidRDefault="00F952A2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6C69B4">
              <w:rPr>
                <w:rFonts w:ascii="Times New Roman" w:hAnsi="Times New Roman" w:cs="Times New Roman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27F7" w14:textId="77777777" w:rsidR="00F952A2" w:rsidRPr="006C69B4" w:rsidRDefault="00F952A2">
            <w:pPr>
              <w:autoSpaceDE w:val="0"/>
              <w:autoSpaceDN w:val="0"/>
              <w:spacing w:before="78" w:after="0" w:line="247" w:lineRule="auto"/>
              <w:ind w:left="72" w:right="468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6FD1B" w14:textId="20903627" w:rsidR="00F952A2" w:rsidRPr="006C69B4" w:rsidRDefault="00F952A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45521D0" w14:textId="77777777" w:rsidR="00F952A2" w:rsidRPr="006C69B4" w:rsidRDefault="00F952A2" w:rsidP="00F952A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Дата</w:t>
            </w:r>
          </w:p>
          <w:p w14:paraId="6BB6F771" w14:textId="20FEDFDD" w:rsidR="00F952A2" w:rsidRPr="006C69B4" w:rsidRDefault="00F952A2" w:rsidP="00F952A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изучения</w:t>
            </w:r>
          </w:p>
        </w:tc>
        <w:tc>
          <w:tcPr>
            <w:tcW w:w="6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8CE80" w14:textId="62C99DC8" w:rsidR="00F952A2" w:rsidRPr="006C69B4" w:rsidRDefault="00F952A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6C83C" w14:textId="77777777" w:rsidR="00F952A2" w:rsidRPr="006C69B4" w:rsidRDefault="00F952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C876E" w14:textId="77777777" w:rsidR="00F952A2" w:rsidRPr="006C69B4" w:rsidRDefault="00F952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F952A2" w:rsidRPr="006C69B4" w14:paraId="315F3341" w14:textId="77777777" w:rsidTr="00F952A2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1F7C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A6F3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D7604" w14:textId="77777777" w:rsidR="00F952A2" w:rsidRPr="006C69B4" w:rsidRDefault="00F952A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56B11" w14:textId="77777777" w:rsidR="00F952A2" w:rsidRPr="006C69B4" w:rsidRDefault="00F952A2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24400C" w14:textId="2FBF4C00" w:rsidR="00F952A2" w:rsidRPr="006C69B4" w:rsidRDefault="00F952A2" w:rsidP="00F952A2">
            <w:pPr>
              <w:autoSpaceDE w:val="0"/>
              <w:autoSpaceDN w:val="0"/>
              <w:spacing w:before="78" w:after="0" w:line="245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94F6F" w14:textId="0382107D" w:rsidR="00F952A2" w:rsidRPr="006C69B4" w:rsidRDefault="00F952A2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6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0A26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2FD1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40DE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</w:tr>
      <w:tr w:rsidR="00F952A2" w:rsidRPr="006C69B4" w14:paraId="5889919C" w14:textId="77777777" w:rsidTr="00F952A2">
        <w:trPr>
          <w:trHeight w:hRule="exact" w:val="64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E1DB5" w14:textId="77777777" w:rsidR="00F952A2" w:rsidRPr="006C69B4" w:rsidRDefault="00F952A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6669B" w14:textId="77777777" w:rsidR="00F952A2" w:rsidRPr="006C69B4" w:rsidRDefault="00F952A2" w:rsidP="00A56648">
            <w:pPr>
              <w:autoSpaceDE w:val="0"/>
              <w:autoSpaceDN w:val="0"/>
              <w:spacing w:before="78" w:after="0" w:line="245" w:lineRule="auto"/>
              <w:ind w:right="43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 Родине и её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B3332" w14:textId="77777777" w:rsidR="00F952A2" w:rsidRPr="006C69B4" w:rsidRDefault="00F952A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7D018" w14:textId="77777777" w:rsidR="00F952A2" w:rsidRPr="006C69B4" w:rsidRDefault="00F952A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FBEC" w14:textId="77777777" w:rsidR="00F952A2" w:rsidRPr="006C69B4" w:rsidRDefault="00F952A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6F4C6" w14:textId="10B9EAFF" w:rsidR="00F952A2" w:rsidRPr="006C69B4" w:rsidRDefault="00F952A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9116A" w14:textId="77777777" w:rsidR="00F952A2" w:rsidRPr="006C69B4" w:rsidRDefault="00F952A2" w:rsidP="00FB4C8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Учебный диалог: работа с названием темы/раздела: прогнозирование содержания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произведений в этом разделе, установление мотива изучения;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Формулирование с помощью учителя цели; планирование изменения объекта, ситуации;</w:t>
            </w:r>
          </w:p>
          <w:p w14:paraId="150E0646" w14:textId="77777777" w:rsidR="00F952A2" w:rsidRPr="006C69B4" w:rsidRDefault="00F952A2" w:rsidP="00FB4C8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Восприятие на слух поэтических и прозаических произведений, понимание их фактического содержания и ответы на вопросы по содержанию текста, осознание нравственно-этических понятий: любовь к родной стране и земле — на примере произведений о Родине. Например, К. Д. Ушинский «Наше отечество», Ф. Н. Глинка «Москва», М. М. Пришвин «Моя Родина», К. М. Симонов «Родина» (произведение одного-двух авторов по выбору);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Учебный диалог: обсуждение вопроса «С чего начинается Родина?», объяснение своей позиции, сравнение произведений, относящихся к одной теме, но разным жанрам;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автора;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Упражнение в выразительном чтении, соблюдение интонационного рисунка (пауз, темпа,    ритма, логических ударений) в соответствии с особенностями текста для передачи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эмоционального настроя произведения;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Наблюдение и рассматривание иллюстраций и репродукций картин, соотнесение их сюжета с соответствующими фрагментами текста: озаглавливание;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Составление рассказа-описания по иллюстрации или картине: пейзажи А. А. Рылова, И. И.</w:t>
            </w:r>
          </w:p>
          <w:p w14:paraId="56135B28" w14:textId="77777777" w:rsidR="00F952A2" w:rsidRPr="006C69B4" w:rsidRDefault="00F952A2">
            <w:pPr>
              <w:autoSpaceDE w:val="0"/>
              <w:autoSpaceDN w:val="0"/>
              <w:spacing w:before="20" w:after="0" w:line="25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Левитана, И. И. Шишкина,В. Д. Поленова (по выбору); 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Чтение наизусть стихотворения о Родине: С. А. Васильев «Россия» (в сокращении), Т. В. Бокова «Родина», Н. М. Рубцов «Привет, Россия!» (отрывок), З. Н. Александрова «Родина»(по выбору);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Составление выставки книг на тему Родины и её истории;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3F9D026B" w14:textId="77777777" w:rsidR="00F952A2" w:rsidRPr="006C69B4" w:rsidRDefault="00F952A2">
            <w:pPr>
              <w:autoSpaceDE w:val="0"/>
              <w:autoSpaceDN w:val="0"/>
              <w:spacing w:before="20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572AA80" w14:textId="49EDF4A2" w:rsidR="00F952A2" w:rsidRPr="006C69B4" w:rsidRDefault="00F952A2" w:rsidP="009C6EDB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Текущий контроль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3ABFF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EA11A7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B42078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4E452D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6C0C848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CD05297" w14:textId="77777777" w:rsidR="00F952A2" w:rsidRPr="006C69B4" w:rsidRDefault="00F952A2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FD3BEE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F0E177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06816C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9FFB5A" w14:textId="77777777" w:rsidR="00F952A2" w:rsidRPr="006C69B4" w:rsidRDefault="006C69B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7A93EB" w14:textId="77777777" w:rsidR="00F952A2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6" w:history="1">
              <w:r w:rsidR="00F952A2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  <w:r w:rsidR="00F952A2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</w:tbl>
    <w:p w14:paraId="30A3F599" w14:textId="77777777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D11C5F3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E3CD2C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460"/>
        <w:gridCol w:w="2036"/>
      </w:tblGrid>
      <w:tr w:rsidR="00AD232C" w:rsidRPr="006C69B4" w14:paraId="6300B457" w14:textId="77777777" w:rsidTr="00F952A2">
        <w:trPr>
          <w:trHeight w:hRule="exact" w:val="63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2FF48" w14:textId="77777777" w:rsidR="00AD232C" w:rsidRPr="006C69B4" w:rsidRDefault="005527B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2F05" w14:textId="77777777" w:rsidR="00AD232C" w:rsidRPr="006C69B4" w:rsidRDefault="005527B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Фольклор (устное народное </w:t>
            </w:r>
            <w:r w:rsidRPr="006C69B4">
              <w:rPr>
                <w:rFonts w:ascii="Times New Roman" w:hAnsi="Times New Roman" w:cs="Times New Roman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09FB2" w14:textId="77777777" w:rsidR="00AD232C" w:rsidRPr="006C69B4" w:rsidRDefault="000A24C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B3114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695B2" w14:textId="77777777" w:rsidR="004F3D10" w:rsidRPr="006C69B4" w:rsidRDefault="00383F1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 </w:t>
            </w:r>
            <w:r w:rsidR="000A24C5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9A7CE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75104" w14:textId="77777777" w:rsidR="00FB4C84" w:rsidRPr="006C69B4" w:rsidRDefault="005527B1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установление мотива изучения;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«Чтение» информации, представленной в схематическом виде, объяснение значения слова</w:t>
            </w:r>
            <w:r w:rsidR="00FB4C84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«фольклор», обобщение представлений о жанрах фольклора малой формы, работа со схемой; </w:t>
            </w:r>
          </w:p>
          <w:p w14:paraId="491BF5B9" w14:textId="77777777" w:rsidR="00FB4C84" w:rsidRPr="006C69B4" w:rsidRDefault="00FB4C84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Формулирование с помощью учителя цели; планирование изменения объекта, ситуации;</w:t>
            </w:r>
          </w:p>
          <w:p w14:paraId="50AE89EE" w14:textId="77777777" w:rsidR="00AD232C" w:rsidRPr="006C69B4" w:rsidRDefault="00E66D20" w:rsidP="00FB4C84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Выразительное чтение (потешки, считалки, небылицы, скороговорки, пословицы, песни), используя интонацию, паузы, темп, ритм, логические ударения в соответствии с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особенностями текста для передачи эмоционального настроя произведения;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Беседа на тему: ценность произведений фольклора, их роль и значение в современной жизни;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вопросов «Какие бывают загадки?», «Появляются ли загадки сейчас? Почему?», чтение загадок и их группировка по темам и видам;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группе (совместная деятельность): сочинение загадок (по аналогии), проведение конкурса на лучшего знатока загадок;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Задания на развитие речи: объяснение значения пословиц народов России, установление тем пословиц, сравнение пословиц на одну тему, упражнения на восстановление текста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пословиц, соотнесение пословиц с текстом произведения (темой и главной мыслью), упражнения на обогащение речи образными словами, пословицами, оценка их значения в устной речи;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Рассказ о В. И. Дале, знакомство с его книгами: выбор книг В. И. Даля, рассматривание их, чтение пословиц по определённой теме, составление высказывания о культурной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значимости художественной литературы и фольклора с включением в собственную речь пословиц, крылатых выражений и других средств выразительности;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Дифференцированное задание: подготовка сообщений о В. И. Дале, представ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ление его сказок;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FB4C84"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="00FB4C84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2DCAA33" w14:textId="77777777" w:rsidR="00A52747" w:rsidRPr="006C69B4" w:rsidRDefault="00A52747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контроль:</w:t>
            </w:r>
          </w:p>
          <w:p w14:paraId="52EE537D" w14:textId="78F4D001" w:rsidR="00DF56DC" w:rsidRPr="006C69B4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Устный опрос;</w:t>
            </w:r>
          </w:p>
          <w:p w14:paraId="1C05CF0F" w14:textId="77777777" w:rsidR="00DF56DC" w:rsidRPr="006C69B4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Диагностическая работа;</w:t>
            </w:r>
          </w:p>
          <w:p w14:paraId="25E53477" w14:textId="77777777" w:rsidR="00DF56DC" w:rsidRPr="006C69B4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Письменный опрос;</w:t>
            </w:r>
          </w:p>
          <w:p w14:paraId="651A6DAE" w14:textId="34FE36C2" w:rsidR="00AD232C" w:rsidRPr="006C69B4" w:rsidRDefault="00DF56DC" w:rsidP="00DF56DC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Практическая работа;</w:t>
            </w: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Самооценка с использованием «Оценочного листа»..</w:t>
            </w:r>
            <w:r w:rsidR="000370CE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891C7A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E8BBF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7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73E890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4ADD5C6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EED158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E1CA39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817E1D1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22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3F0B7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8A75CF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A78637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0D4D52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032074" w14:textId="77777777" w:rsidR="00AD232C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2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2D136245" w14:textId="467A5FD6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5BADC3C9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43CE43D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460"/>
        <w:gridCol w:w="2036"/>
      </w:tblGrid>
      <w:tr w:rsidR="00AD232C" w:rsidRPr="006C69B4" w14:paraId="61C0CAB0" w14:textId="77777777" w:rsidTr="00F952A2">
        <w:trPr>
          <w:trHeight w:hRule="exact" w:val="7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CD96B" w14:textId="77777777" w:rsidR="00AD232C" w:rsidRPr="006C69B4" w:rsidRDefault="005527B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DAEDE" w14:textId="77777777" w:rsidR="00AD232C" w:rsidRPr="006C69B4" w:rsidRDefault="005527B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 w:rsidRPr="006C69B4">
              <w:rPr>
                <w:rFonts w:ascii="Times New Roman" w:hAnsi="Times New Roman" w:cs="Times New Roman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A620E" w14:textId="77777777" w:rsidR="00AD232C" w:rsidRPr="006C69B4" w:rsidRDefault="000A24C5" w:rsidP="008F304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059AC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D0A3A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E4A35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1A5E6" w14:textId="77777777" w:rsidR="00B60D5E" w:rsidRPr="006C69B4" w:rsidRDefault="005527B1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49F64FCE" w14:textId="77777777" w:rsidR="00AD232C" w:rsidRPr="006C69B4" w:rsidRDefault="00E66D20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А. С. Пушкина, обсуждение эмоционального состояния при восприятии описанных картин природы, ответ на вопрос «Какое настроение вызывает произведение? Почему?» На примере отрывков из романа</w:t>
            </w:r>
            <w:r w:rsidR="00B60D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«Евгений Онегин»: «В тот год осенняя погода…», «Опрятней модного паркета…»;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Выразительное чтение и чтение наизусть лирических произведений с интонационным выделением знаков препинания, с соблюдением орфоэпических и пунктуационных норм; Слушание и чтение произведения А. С. Пушкина «Сказка о царе Салтане, о сыне его славном и могучем богатыре князе Гвидоне Салтановиче и о прекрасной царевне Лебеди», удержание в памяти последовательности событий сказки, обсуждение сюжета;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описание чудес в сказке;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Творческое задание: составление словесных портретов главных героев с использованием текста сказки;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заполнение таблицы на основе сравнения сказок, сходных по сюжету (А. С. Пушкин «Сказка о царе Салтане, о сыне его славном и могучем богатыре князе Гвидоне Салтановиче и о прекрасной царевне Лебеди» и русская народная сказка «Царевич Нехитёр-Немудёр»): сюжеты, герои, чудеса и превращения;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И. Я. Билибина к сказке А. С. Пушкина, поиск эпизода сказки, который иллюстрирует картина;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устного или письменного высказывания (не менее 8 предложений) на тему «Моё любимое произведение А. С. Пушкина»;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  <w:p w14:paraId="09607738" w14:textId="77777777" w:rsidR="00FB4C84" w:rsidRPr="006C69B4" w:rsidRDefault="00FB4C84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A499A" w14:textId="77777777" w:rsidR="00AD232C" w:rsidRPr="006C69B4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Текущий контроль</w:t>
            </w:r>
            <w:r w:rsidR="00526585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526585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683D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ADBD35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44060EA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D2AF80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1A387B6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9A0C2A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33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D15FD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56272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029B70C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B602F10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FA3B45" w14:textId="77777777" w:rsidR="00AD232C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3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AD232C" w:rsidRPr="006C69B4" w14:paraId="6AE868BF" w14:textId="77777777" w:rsidTr="00F952A2">
        <w:trPr>
          <w:trHeight w:hRule="exact" w:val="51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CAF42" w14:textId="77777777" w:rsidR="00AD232C" w:rsidRPr="006C69B4" w:rsidRDefault="005527B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C5158" w14:textId="77777777" w:rsidR="00AD232C" w:rsidRPr="006C69B4" w:rsidRDefault="005527B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 w:rsidRPr="006C69B4">
              <w:rPr>
                <w:rFonts w:ascii="Times New Roman" w:hAnsi="Times New Roman" w:cs="Times New Roman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952B2" w14:textId="77777777" w:rsidR="00AD232C" w:rsidRPr="006C69B4" w:rsidRDefault="000A24C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63334" w14:textId="77777777" w:rsidR="00AD232C" w:rsidRPr="006C69B4" w:rsidRDefault="00AD232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74919" w14:textId="77777777" w:rsidR="00AD232C" w:rsidRPr="006C69B4" w:rsidRDefault="00AD232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C43FC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8F6C8" w14:textId="77777777" w:rsidR="00FB4C84" w:rsidRPr="006C69B4" w:rsidRDefault="005527B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7A60477F" w14:textId="77777777" w:rsidR="00FB4C84" w:rsidRPr="006C69B4" w:rsidRDefault="00FB4C84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 w:rsidR="00E66D20"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а чтения, контроль реализации 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Слушание басен И. А. Крылова (не менее двух, например: «Мартышка и Очки», «Ворона и Лисица», «Слон и Моська»</w:t>
            </w:r>
            <w:r w:rsidR="00E66D20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,«Чиж и Голубь», «Лисица и Виноград», «Кукушка и Петух» (по выбору), подготовка ответа на вопрос «Какое качество высмеивает автор?»;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сюжета басни, осознание нравственно-этических понятий: лесть, похвала, глупость;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Работаем с текстом произведения: характеристика героя (положительный или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отрицательный), поиск в тексте морали (поучения) и крылатых выражений;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прочитанных басен: тема, герои, мораль;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Игра «Вспомни и назови»: поиск басен по названным героям;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знакомство с историей возникновения басен, чтение басен Эзопа (например, «Лисица и виноград», «Ворон и лисица»), работа с таблицей;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группе: разыгрывание небольших диалогов с выражением настроения героев, инсценирование басен;</w:t>
            </w: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5AA3C21B" w14:textId="77777777" w:rsidR="00AD232C" w:rsidRPr="006C69B4" w:rsidRDefault="00FB4C84" w:rsidP="00FB4C8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5A6019" w14:textId="77777777" w:rsidR="00AD232C" w:rsidRPr="006C69B4" w:rsidRDefault="00DF56DC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7433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3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E7AF8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46AB0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1D3B6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7DFB1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17C061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44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3C4DA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7B3E8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1BAD59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D5E80D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3427D2" w14:textId="77777777" w:rsidR="00AD232C" w:rsidRPr="006C69B4" w:rsidRDefault="006C69B4" w:rsidP="005527B1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4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71074FD6" w14:textId="77777777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408EA6AC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98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9CFDE9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318"/>
        <w:gridCol w:w="2178"/>
      </w:tblGrid>
      <w:tr w:rsidR="00AD232C" w:rsidRPr="006C69B4" w14:paraId="375E9C4D" w14:textId="77777777" w:rsidTr="00F952A2">
        <w:trPr>
          <w:trHeight w:hRule="exact" w:val="7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59CED" w14:textId="77777777" w:rsidR="00AD232C" w:rsidRPr="006C69B4" w:rsidRDefault="005527B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1FC4E" w14:textId="77777777" w:rsidR="00AD232C" w:rsidRPr="006C69B4" w:rsidRDefault="005527B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произведениях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поэтов и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писателей Х</w:t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I</w:t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8E566" w14:textId="77777777" w:rsidR="00AD232C" w:rsidRPr="006C69B4" w:rsidRDefault="00891C7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54237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9E863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4DE7A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7D739" w14:textId="77777777" w:rsidR="00E66D20" w:rsidRPr="006C69B4" w:rsidRDefault="005527B1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08286493" w14:textId="77777777" w:rsidR="00B60D5E" w:rsidRPr="006C69B4" w:rsidRDefault="00B60D5E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</w:p>
          <w:p w14:paraId="10A71E17" w14:textId="77777777" w:rsidR="00AD232C" w:rsidRPr="006C69B4" w:rsidRDefault="005527B1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Слушание лирических произведений, обсуждение эмоционального состояние при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восприятии описанных картин природы, ответ на вопрос «Какое чувство создаёт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произведение? Почему?» На примере стихотворений Ф. И. Тютчева «Листья»,</w:t>
            </w:r>
            <w:r w:rsidR="00B60D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«Весенняя гроза», «Есть в осени первоначальной…», «В небе тают облака», А. А. Фета «Осень»,</w:t>
            </w:r>
            <w:r w:rsidR="00B60D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«Мама! Глянь-ка из окошка…», «Кот поёт, глаза прищуря…», И. С. Никитина «Встреча зимы», Н. А. Некрасова «Не ветер бушует над бором…»,«Славная осень! Здоровый, ядрёный…», «Однажды в студёную зимнюю пору…», А. Н. Майкова «Осень», «Весна», И.</w:t>
            </w:r>
          </w:p>
          <w:p w14:paraId="763A2527" w14:textId="77777777" w:rsidR="00AD232C" w:rsidRPr="006C69B4" w:rsidRDefault="005527B1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С. Никитина «Утро», И. З. Сурикова «Детство» (не менее пяти авторов по выбору);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отличия лирического произведения от прозаического; 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словаре, поиск олицетворения, характеристика звукописи, определение вида строф;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лирических произведений по теме, созданию настроения, подбор синонимов к заданным словам, анализ поэтических выражений и обоснование выбора автора;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Рассматривание репродукций картин и подбор к ним соответствующих стихотворных строк.</w:t>
            </w:r>
          </w:p>
          <w:p w14:paraId="2FB05057" w14:textId="77777777" w:rsidR="00E66D20" w:rsidRPr="006C69B4" w:rsidRDefault="005527B1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Например, картины К. Ф. Юона</w:t>
            </w:r>
            <w:r w:rsidR="00E66D20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«Мартовское солнце», И. И. Шишкина «Зима в лесу»</w:t>
            </w:r>
            <w:r w:rsidR="00E66D20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,«Дождь в дубовом лесу»;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Выразительное чтение вслух и наизусть с сохранением интонационного рисунка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</w:p>
          <w:p w14:paraId="1A06E729" w14:textId="77777777" w:rsidR="00AD232C" w:rsidRPr="006C69B4" w:rsidRDefault="00E66D20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восстановление «деформированного» поэтического текста; Работа в группах: сопоставление репродукций картин, лирических и музыкальных произведений по средствам выразительности. Например, </w:t>
            </w:r>
            <w:r w:rsidR="00A21AF7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картина И. И. Шишкина «На севере диком» и стихотворение М. Ю. Лермонтова «На севере диком стоит одиноко…»;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 Составление выставки книг на тему «Картины природы в произведениях поэтов Х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I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Х века»;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</w:p>
          <w:p w14:paraId="15DEC34C" w14:textId="77777777" w:rsidR="00E66D20" w:rsidRPr="006C69B4" w:rsidRDefault="00E66D20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D2EE4" w14:textId="3E8C2AD2" w:rsidR="00395D05" w:rsidRPr="006C69B4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</w:t>
            </w:r>
            <w:r w:rsidR="00A52747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:</w:t>
            </w:r>
          </w:p>
          <w:p w14:paraId="1DF70551" w14:textId="7023624F" w:rsidR="00AD232C" w:rsidRPr="006C69B4" w:rsidRDefault="00395D05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</w:t>
            </w:r>
            <w:r w:rsidR="00526585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BB7388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3AB93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29F441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8C30E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53C550C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978C5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EF0D846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55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A5E55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F5D55B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AF009D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B74F6A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6E812D" w14:textId="77777777" w:rsidR="00AD232C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6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39F00AD" w14:textId="24DCC05D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45E9CA5C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504F946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6C69B4" w14:paraId="24AE4FFC" w14:textId="77777777" w:rsidTr="006D76DB">
        <w:trPr>
          <w:trHeight w:hRule="exact" w:val="73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BC1B5" w14:textId="77777777" w:rsidR="00AD232C" w:rsidRPr="006C69B4" w:rsidRDefault="005527B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2F6F8" w14:textId="77777777" w:rsidR="00AD232C" w:rsidRPr="006C69B4" w:rsidRDefault="005527B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 w:rsidRPr="006C69B4">
              <w:rPr>
                <w:rFonts w:ascii="Times New Roman" w:hAnsi="Times New Roman" w:cs="Times New Roman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Л.Н.Толстого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98D78" w14:textId="77777777" w:rsidR="00AD232C" w:rsidRPr="006C69B4" w:rsidRDefault="000A24C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4F45B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F3700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DE314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D3548" w14:textId="77777777" w:rsidR="00B60D5E" w:rsidRPr="006C69B4" w:rsidRDefault="005527B1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39E1DBC8" w14:textId="77777777" w:rsidR="00B60D5E" w:rsidRPr="006C69B4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Слушание и чтение произведений Л. Н. Толстого: рассказы «Акула», «Лебеди», «Зайцы»,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«Какая бывает роса на траве»,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«Куда девается вода из моря?», быль «Прыжок», «Лев и собачка», сказка «Ореховая ветка», басня «Белка и волк» и др.(не менее трёх произведений по выбору);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темы и главной мысли произведений, определение признаков жанра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(литературная сказка, рассказ, басня), характеристика героев с использованием текста; 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(художественный и научно-познавательный), тема, главная мысль, события, герои;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со схемой: «чтение» информации, представленной в схематическом виде, обобщение представлений о произведениях Л. Н. Толстого, выполнение задания «Вспомните и назовите произведения»;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</w:p>
          <w:p w14:paraId="28B94C38" w14:textId="77777777" w:rsidR="00AD232C" w:rsidRPr="006C69B4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устного или письменного высказывания (не менее 8 предложений) на тему «Моё любимое произведение Л. Н. Толстого»;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Л. Н. Толстого»;</w:t>
            </w:r>
          </w:p>
          <w:p w14:paraId="67ADBB89" w14:textId="77777777" w:rsidR="00B60D5E" w:rsidRPr="006C69B4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B2D0A3E" w14:textId="77777777" w:rsidR="00A52747" w:rsidRPr="006C69B4" w:rsidRDefault="00DF56DC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контроль:</w:t>
            </w:r>
          </w:p>
          <w:p w14:paraId="0F0063A5" w14:textId="15299CA9" w:rsidR="00395D05" w:rsidRPr="006C69B4" w:rsidRDefault="00395D05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B617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2D81395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744226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1A91E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5D4768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89227F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66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FD2113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EAC5EC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B7B77C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071E90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2C4060" w14:textId="77777777" w:rsidR="00AD232C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7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AD232C" w:rsidRPr="006C69B4" w14:paraId="13067F93" w14:textId="77777777" w:rsidTr="00B60D5E">
        <w:trPr>
          <w:trHeight w:hRule="exact" w:val="63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F375C" w14:textId="09EEF1F9" w:rsidR="00AD232C" w:rsidRPr="006C69B4" w:rsidRDefault="005527B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1.7.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BA2D4" w14:textId="77777777" w:rsidR="00AD232C" w:rsidRPr="006C69B4" w:rsidRDefault="005527B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29A20" w14:textId="77777777" w:rsidR="00AD232C" w:rsidRPr="006C69B4" w:rsidRDefault="004B7EF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F81CF" w14:textId="532550EE" w:rsidR="00AD232C" w:rsidRPr="006C69B4" w:rsidRDefault="00AD232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3C747" w14:textId="77777777" w:rsidR="004F3D10" w:rsidRPr="006C69B4" w:rsidRDefault="000A24C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0C9FC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17E32" w14:textId="77777777" w:rsidR="00B60D5E" w:rsidRPr="006C69B4" w:rsidRDefault="005527B1" w:rsidP="00B60D5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5B43201A" w14:textId="77777777" w:rsidR="00AD232C" w:rsidRPr="006C69B4" w:rsidRDefault="00B60D5E" w:rsidP="00B60D5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Слушание и чтение литературных сказок (не менее двух). Например, произведения Д. Н.</w:t>
            </w:r>
          </w:p>
          <w:p w14:paraId="39335A6A" w14:textId="77777777" w:rsidR="00B60D5E" w:rsidRPr="006C69B4" w:rsidRDefault="005527B1" w:rsidP="00B60D5E">
            <w:pPr>
              <w:autoSpaceDE w:val="0"/>
              <w:autoSpaceDN w:val="0"/>
              <w:spacing w:before="18" w:after="0" w:line="250" w:lineRule="auto"/>
              <w:ind w:left="72" w:right="444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Мамина-Сибиряка «Сказка про храброго зайца — длинные уши, косые глаза, короткий хвост», «Сказка про Воробья Воробеича, Ерша Ершовича и весёлого трубочиста Яшу»,«Серая шейка», «Умнее всех», И. С. Соколова-Микитова «Листопадничек», В. Ф.Одоевского «Мороз Иванович», В. М. Гаршина «Лягушка-путешественница»;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</w:p>
          <w:p w14:paraId="02206D9A" w14:textId="77777777" w:rsidR="00AD232C" w:rsidRPr="006C69B4" w:rsidRDefault="00B60D5E" w:rsidP="00B60D5E">
            <w:pPr>
              <w:autoSpaceDE w:val="0"/>
              <w:autoSpaceDN w:val="0"/>
              <w:spacing w:before="18" w:after="0" w:line="250" w:lineRule="auto"/>
              <w:ind w:left="72" w:right="444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прочитанному произведению;</w:t>
            </w:r>
          </w:p>
          <w:p w14:paraId="31195F4C" w14:textId="77777777" w:rsidR="00B60D5E" w:rsidRPr="006C69B4" w:rsidRDefault="00B60D5E">
            <w:pPr>
              <w:autoSpaceDE w:val="0"/>
              <w:autoSpaceDN w:val="0"/>
              <w:spacing w:before="1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569C2D9" w14:textId="12CECF6A" w:rsidR="00AD232C" w:rsidRPr="006C69B4" w:rsidRDefault="00A52747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Текущий контроль: </w:t>
            </w:r>
          </w:p>
          <w:p w14:paraId="3564E051" w14:textId="77777777" w:rsidR="00DF56DC" w:rsidRPr="006C69B4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Письменный опрос.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E42F6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5BD8C5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97CBB8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6F16A0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C3EE97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A4D114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77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F5A4EA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C464C6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5AD50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AAA47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73B57F" w14:textId="77777777" w:rsidR="00AD232C" w:rsidRPr="006C69B4" w:rsidRDefault="006C69B4" w:rsidP="005527B1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8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7B58EF98" w14:textId="77777777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DECA3D4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78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A55B2CA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6C69B4" w14:paraId="0F172354" w14:textId="77777777" w:rsidTr="00B60D5E">
        <w:trPr>
          <w:trHeight w:hRule="exact" w:val="73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8C0C1" w14:textId="77777777" w:rsidR="00AD232C" w:rsidRPr="006C69B4" w:rsidRDefault="005527B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78FFF" w14:textId="77777777" w:rsidR="00AD232C" w:rsidRPr="006C69B4" w:rsidRDefault="005527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произведениях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поэтов и писателей </w:t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XX</w:t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BE1FB" w14:textId="77777777" w:rsidR="00AD232C" w:rsidRPr="006C69B4" w:rsidRDefault="000A24C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94ACD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77489" w14:textId="77777777" w:rsidR="00AD232C" w:rsidRPr="006C69B4" w:rsidRDefault="000A24C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E9259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12D5C" w14:textId="77777777" w:rsidR="00B60D5E" w:rsidRPr="006C69B4" w:rsidRDefault="005527B1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установление мотива изучения и цели</w:t>
            </w:r>
            <w:r w:rsidR="00B60D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чтения, ответ на вопрос «На какой вопрос хочу получить ответ, читая произведение?»; </w:t>
            </w:r>
          </w:p>
          <w:p w14:paraId="3EC5F1C5" w14:textId="77777777" w:rsidR="00B60D5E" w:rsidRPr="006C69B4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Почему?». На примере произведений И. А. Бунина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«Первый снег», «Полевые цветы», А. П. Чехова «Степь» (отрывок), А. А. Блока «Ворона», «Сны», К. Д. Бальмонта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«Снежинка», «Золотое слово», С. А. Есенина «Нивы сжаты, рощи голы», «Черёмуха», «С добрый утром!», «Берёза», Саши Чёрного «Летом», С. Я. Маршака «Гроза днём», «В лесу над росистой поляной», «Ландыш» (по выбору);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отличия лирического произведения от эпического;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словаре, поиск олицетворения, характеристика звукописи, определение вида строф;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 созданию настроения, подбор синонимов к заданным словам,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 поэтических выражений и обоснование выбора автора;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Рассматривание репродукций картин и подбор к ним соответствующих стихотворных строк. Например, картины В. Д. Поленова «Первый снег», А. К. Саврасова «Зима», «Сосновый бор на берегу реки», И. Э. Грабаря «Зимнее утро»,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«Февральская лазурь», В. И. Сурикова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«Взятие снежного городка» и др.;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устного рассказа по иллюстрации (репродукции картины); Выразительное чтение вслух и наизусть с сохранением интонационного рисунка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</w:p>
          <w:p w14:paraId="4AD8FA1E" w14:textId="77777777" w:rsidR="00AD232C" w:rsidRPr="006C69B4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Творческое задание: воссоздание в воображении описанных в стихотворении картин; Дифференцированная работа: составление устного или письменного высказывания (не менее 8 предложений) на тему «Моё любимое произведение о природе»;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Составление выставки книг на тему «Природа в произведениях поэтов»;</w:t>
            </w:r>
          </w:p>
          <w:p w14:paraId="01002BCA" w14:textId="77777777" w:rsidR="00B60D5E" w:rsidRPr="006C69B4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CA485" w14:textId="1E44CE85" w:rsidR="00AD232C" w:rsidRPr="006C69B4" w:rsidRDefault="005659AD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контроль:</w:t>
            </w:r>
          </w:p>
          <w:p w14:paraId="660C3EAE" w14:textId="7ECD9896" w:rsidR="00395D05" w:rsidRPr="006C69B4" w:rsidRDefault="00395D05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опрос;</w:t>
            </w:r>
          </w:p>
          <w:p w14:paraId="7E5560E7" w14:textId="2C73713C" w:rsidR="00F97DE1" w:rsidRPr="006C69B4" w:rsidRDefault="00F97DE1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Тестирование;</w:t>
            </w:r>
          </w:p>
          <w:p w14:paraId="5A606EBD" w14:textId="77777777" w:rsidR="00DF56DC" w:rsidRPr="006C69B4" w:rsidRDefault="00DF56DC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Практическая работа;</w:t>
            </w:r>
          </w:p>
          <w:p w14:paraId="408527BF" w14:textId="77777777" w:rsidR="00DF56DC" w:rsidRPr="006C69B4" w:rsidRDefault="00DF56DC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2911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D9617B9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218D64B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DE1DD07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E93108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0AD16E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88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113469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149CFB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D6EDF9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744A6B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B57B713" w14:textId="77777777" w:rsidR="00AD232C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9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05B315AD" w14:textId="77777777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42533E40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E880421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6C69B4" w14:paraId="4CB11005" w14:textId="77777777" w:rsidTr="00CF492B">
        <w:trPr>
          <w:trHeight w:hRule="exact" w:val="66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32887" w14:textId="77777777" w:rsidR="00AD232C" w:rsidRPr="006C69B4" w:rsidRDefault="005527B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681E8" w14:textId="77777777" w:rsidR="00AD232C" w:rsidRPr="006C69B4" w:rsidRDefault="005527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взаимоотношениях человека и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животных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28A54" w14:textId="77777777" w:rsidR="00AD232C" w:rsidRPr="006C69B4" w:rsidRDefault="00572E1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1ABAE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41305" w14:textId="77777777" w:rsidR="004F3D10" w:rsidRPr="006C69B4" w:rsidRDefault="004F3D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A745D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F13EA" w14:textId="77777777" w:rsidR="00B60D5E" w:rsidRPr="006C69B4" w:rsidRDefault="005527B1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Учебный диалог: обсуждение цели чтения, выбор формы чтения (вслух или про себя (молча), удерживание учебной задачи</w:t>
            </w:r>
            <w:r w:rsidR="00CF492B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 ответ на вопрос «На какой вопрос хочу получить ответ, читая произведение?»; </w:t>
            </w:r>
          </w:p>
          <w:p w14:paraId="092BC2DD" w14:textId="77777777" w:rsidR="00AD232C" w:rsidRPr="006C69B4" w:rsidRDefault="00B60D5E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Чтение вслух и про себя (молча) рассказов К. Г. Паустовского «Заячьи лапы», «Барсучий нос», </w:t>
            </w:r>
            <w:r w:rsidR="004009B0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«Растрепанный воробей»,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«Кот-ворюга», Д. Н. Мамина-Сибиряка «Приёмыш», А. И. Куприна «Барбос и Жулька», «Слон», М. М. Пришвина «Выскочка», «Жаркий час»,</w:t>
            </w:r>
            <w:r w:rsidR="004009B0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Б. С. Житкова «Про обезьянку», </w:t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стихотворений А. Л. Барто, Саши Чёрного и других писателей и поэтов; Обсуждение темы и главной мысли произведений (по выбору), определение признаков жанра (стихотворение, рассказ);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к произведению;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Пересказ содержания произведения от лица героя с изменением лица рассказчика;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(тема, главная мысль, герои);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Дифференцированная работа: составление рассказа от имени одного из героев-животных; Составление выставки книг (тема дружбы человека и животного), рассказ о любимой книге на эту тему;</w:t>
            </w:r>
          </w:p>
          <w:p w14:paraId="6EDF5D5E" w14:textId="77777777" w:rsidR="00B60D5E" w:rsidRPr="006C69B4" w:rsidRDefault="00B60D5E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6855D38" w14:textId="550B1F50" w:rsidR="00AD232C" w:rsidRPr="006C69B4" w:rsidRDefault="00DF56DC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контроль:</w:t>
            </w:r>
          </w:p>
          <w:p w14:paraId="0A0DCB20" w14:textId="5FE88D0C" w:rsidR="00395D05" w:rsidRPr="006C69B4" w:rsidRDefault="00395D05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6345C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838DE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1E8BB81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6E07B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2C19F5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6EC9150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9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C8F8493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0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DDE56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B76143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D1B18E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98819C" w14:textId="77777777" w:rsidR="00AD232C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0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3FC05B32" w14:textId="5556041C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51775CAA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B2AB4E1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6C69B4" w14:paraId="10694819" w14:textId="77777777" w:rsidTr="00CF492B">
        <w:trPr>
          <w:trHeight w:hRule="exact" w:val="82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A14BF" w14:textId="77777777" w:rsidR="00AD232C" w:rsidRPr="006C69B4" w:rsidRDefault="005527B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ACAB6" w14:textId="77777777" w:rsidR="00AD232C" w:rsidRPr="006C69B4" w:rsidRDefault="005527B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F9477" w14:textId="77777777" w:rsidR="00AD232C" w:rsidRPr="006C69B4" w:rsidRDefault="000A24C5" w:rsidP="000A24C5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F65BC" w14:textId="77777777" w:rsidR="00AD232C" w:rsidRPr="006C69B4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EA23C" w14:textId="77777777" w:rsidR="004F3D10" w:rsidRPr="006C69B4" w:rsidRDefault="00911FBD" w:rsidP="008128AA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28F79" w14:textId="77777777" w:rsidR="00AD232C" w:rsidRPr="006C69B4" w:rsidRDefault="00AD2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6C6DB" w14:textId="77777777" w:rsidR="00CF492B" w:rsidRPr="006C69B4" w:rsidRDefault="005527B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цели чтения, выбор формы чтения (вслух или про себя (молча), удерживание учебной задачии ответ на вопрос «На какой вопрос хочу получить ответ, читая произведение?», обсуждение событий из истории страны: жизнь крестьянских детей, нелёгкие судьбы детей в период войны; </w:t>
            </w:r>
          </w:p>
          <w:p w14:paraId="67F7BEB6" w14:textId="77777777" w:rsidR="00AD232C" w:rsidRPr="006C69B4" w:rsidRDefault="00CF492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="005527B1" w:rsidRPr="006C69B4">
              <w:rPr>
                <w:rFonts w:ascii="Times New Roman" w:hAnsi="Times New Roman" w:cs="Times New Roman"/>
                <w:lang w:val="ru-RU"/>
              </w:rPr>
              <w:br/>
            </w:r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жизни детей в разное время (по выбору не менее двух-трёх авторов):А. П. Чехов «Ванька», В. Г. Короленко «Слепой музыкант», М.</w:t>
            </w:r>
          </w:p>
          <w:p w14:paraId="265C2F66" w14:textId="77777777" w:rsidR="00CF492B" w:rsidRPr="006C69B4" w:rsidRDefault="005527B1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Горький «Пепе», Л. Пантелеев «Честное слово», «На ялике», Л. А. Кассиль «Алексей Андреевич», А. П. Гайдар «Горячий камень», «Тимур и его команда», Н. Н. Носов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«Огурцы», Е. А. Пермяк «Дедушкин характер», В. Ф. Панова «Серёжа», С. В. Михалков«Данила Кузьмич», А. И. Мусатов «Оружие», И. Никулина «Бабушкин кактус» и др.; </w:t>
            </w:r>
          </w:p>
          <w:p w14:paraId="39932962" w14:textId="77777777" w:rsidR="00CF492B" w:rsidRPr="006C69B4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</w:p>
          <w:p w14:paraId="5DA75976" w14:textId="77777777" w:rsidR="00AD232C" w:rsidRPr="006C69B4" w:rsidRDefault="005527B1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проблем: нелёгкая, тяжёлая жизнь крестьянских детей, на войне ребёнок становится раньше времени взрослым, понимание нравственно-этического смысла понятий «ответственность», «совесть», «честность», «долг», «смелость», ответ на вопрос «Какие качества мы ценим в людях?» (с примерами из текста произведений); 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 заголовка;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к произведению;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цитатного плана, оценка совместной деятельности;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Пересказ (устно) произведения от лица героя или от третьего лица;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рассказа от имени одного из героев;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группе: выбор книги по теме «Дети на войне», представление самостоятельно прочитанного произведения и выбранной книги с использованием аппарата издания (обложка, оглавление, аннотация, предисловие, иллюстрации, сноски, примечания);</w:t>
            </w:r>
          </w:p>
          <w:p w14:paraId="781FDAEE" w14:textId="77777777" w:rsidR="00CF492B" w:rsidRPr="006C69B4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791EDF35" w14:textId="77777777" w:rsidR="00CF492B" w:rsidRPr="006C69B4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817019" w14:textId="420AD0B0" w:rsidR="00AD232C" w:rsidRPr="006C69B4" w:rsidRDefault="00DF56DC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контроль: </w:t>
            </w:r>
          </w:p>
          <w:p w14:paraId="3065F31C" w14:textId="2D586E1D" w:rsidR="00395D05" w:rsidRPr="006C69B4" w:rsidRDefault="00395D05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Тестирование.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C409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B64B94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6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A7E3021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7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0920C6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8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3B545F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9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A20B7E0" w14:textId="77777777" w:rsidR="005527B1" w:rsidRPr="006C69B4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0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43ACD69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1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E72876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2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507FF52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3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EDADF6E" w14:textId="77777777" w:rsidR="005527B1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4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BA555B" w14:textId="77777777" w:rsidR="00AD232C" w:rsidRPr="006C69B4" w:rsidRDefault="006C69B4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15" w:history="1">
              <w:r w:rsidR="005527B1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31FF97DD" w14:textId="7EB62939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3571B647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6A9616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1550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8E155E" w:rsidRPr="006C69B4" w14:paraId="6AFC2188" w14:textId="77777777" w:rsidTr="008E155E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CB118" w14:textId="77777777" w:rsidR="008E155E" w:rsidRPr="006C69B4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BD29" w14:textId="77777777" w:rsidR="008E155E" w:rsidRPr="006C69B4" w:rsidRDefault="008E155E" w:rsidP="0014261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Юмористические произведения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FA6C3" w14:textId="77777777" w:rsidR="008E155E" w:rsidRPr="006C69B4" w:rsidRDefault="000A24C5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D4AA7" w14:textId="77777777" w:rsidR="008E155E" w:rsidRPr="006C69B4" w:rsidRDefault="008E155E" w:rsidP="0014261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5AAE7" w14:textId="77777777" w:rsidR="008E155E" w:rsidRPr="006C69B4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A4FA3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DF376" w14:textId="77777777" w:rsidR="008E155E" w:rsidRPr="006C69B4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анализ юмористических ситуаций (с опорой на текст), постановка мотива и цели чтения; </w:t>
            </w:r>
          </w:p>
          <w:p w14:paraId="78E1C823" w14:textId="77777777" w:rsidR="008E155E" w:rsidRPr="006C69B4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Слушание чтения художественных произведений, оценка эмоционального состояния при восприятии юмористического произведения, ответ на вопрос «Какое чувство вызывает сюжет рассказа? Почему?». На примере произведений Н. Н. Носова «Федина задача»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,«Телефон», М. М. Зощенко «Великие путешественники», «Пора вставать!» и др. (не менее двух произведений); </w:t>
            </w:r>
          </w:p>
          <w:p w14:paraId="08C7D17E" w14:textId="77777777" w:rsidR="008E155E" w:rsidRPr="006C69B4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</w:p>
          <w:p w14:paraId="74BC7C1A" w14:textId="77777777" w:rsidR="008E155E" w:rsidRPr="006C69B4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комичности сюжета, дифференциация этических понятий «врать, обманывать» и «фантазировать»;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ролям, выбор интонации, отражающей комичность ситуации;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придумывание продолжения прослушанного/прочитанного рассказа;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 выставки на тему «Книги Н. Н. Носова», написание краткого отзыва о самостоятельно прочитанном произведении по заданному образцу;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Поиск дополнительной справочной информации о творчестве Н. Н. Носова: представление своего сообщения в классе;</w:t>
            </w:r>
          </w:p>
          <w:p w14:paraId="7DF1ED86" w14:textId="77777777" w:rsidR="008E155E" w:rsidRPr="006C69B4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45322617" w14:textId="77777777" w:rsidR="008E155E" w:rsidRPr="006C69B4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31CBA" w14:textId="354573E6" w:rsidR="008E155E" w:rsidRPr="006C69B4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контроль: </w:t>
            </w:r>
          </w:p>
          <w:p w14:paraId="2FEC164D" w14:textId="77B00E7A" w:rsidR="00395D05" w:rsidRPr="006C69B4" w:rsidRDefault="00395D05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контроль.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04890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6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8C85D1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7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F68408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8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341054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9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963563B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0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F00F0B" w14:textId="77777777" w:rsidR="008E155E" w:rsidRPr="006C69B4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1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7DEB44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2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B77A79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3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CE26E03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4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A3653F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5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6FFAFA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26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8E155E" w:rsidRPr="006C69B4" w14:paraId="3B7F43E1" w14:textId="77777777" w:rsidTr="008E155E">
        <w:trPr>
          <w:trHeight w:hRule="exact" w:val="76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F6101" w14:textId="3911B741" w:rsidR="008E155E" w:rsidRPr="006C69B4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95448" w14:textId="77777777" w:rsidR="008E155E" w:rsidRPr="006C69B4" w:rsidRDefault="008E155E" w:rsidP="00142618">
            <w:pPr>
              <w:autoSpaceDE w:val="0"/>
              <w:autoSpaceDN w:val="0"/>
              <w:spacing w:before="78" w:after="0" w:line="245" w:lineRule="auto"/>
              <w:ind w:right="576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Зарубежная 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31DBB" w14:textId="77777777" w:rsidR="008E155E" w:rsidRPr="006C69B4" w:rsidRDefault="00D23E02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86506" w14:textId="77777777" w:rsidR="008E155E" w:rsidRPr="006C69B4" w:rsidRDefault="00C028F8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0A24C5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88C11" w14:textId="77777777" w:rsidR="004F3D10" w:rsidRPr="006C69B4" w:rsidRDefault="00C028F8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24FCC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C4D54" w14:textId="77777777" w:rsidR="008E155E" w:rsidRPr="006C69B4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053F720D" w14:textId="77777777" w:rsidR="008E155E" w:rsidRPr="006C69B4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Чтение литературных сказок зарубежных писателей (произведения двух-трёх авторов по выбору). Например, произведения Ш. Перро «Подарки феи», Х.-К. Андерсена «Гадкий утёнок», Ц. Топелиуса «Солнечный Луч в ноябре», Р. Киплинга «Маугли», Дж. Родари «Волшебный барабан»;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Слушание произведений зарубежных писателей о животных. Например, рассказы Дж.</w:t>
            </w:r>
          </w:p>
          <w:p w14:paraId="6E070ABA" w14:textId="77777777" w:rsidR="008E155E" w:rsidRPr="006C69B4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Лондона «Бурый волк», Э. Сетон-Томпсона «Чинк»; </w:t>
            </w:r>
          </w:p>
          <w:p w14:paraId="1F336FA4" w14:textId="77777777" w:rsidR="008E155E" w:rsidRPr="006C69B4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героев, определение завязки, кульминации, развязки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(композиция произведения);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дополнительной справочной информации о писателях-переводчиках: С. Я. Маршаке, К. И. Чуковском, Б. В. Заходере, представление своего сообщения в классе, составление выставки книг зарубежных сказок, книг о животных;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14:paraId="134EB9FA" w14:textId="77777777" w:rsidR="008E155E" w:rsidRPr="006C69B4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4E4165AA" w14:textId="77777777" w:rsidR="008E155E" w:rsidRPr="006C69B4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0D4A" w14:textId="2000CB37" w:rsidR="008E155E" w:rsidRPr="006C69B4" w:rsidRDefault="00A52747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контроль:</w:t>
            </w:r>
          </w:p>
          <w:p w14:paraId="3D98A441" w14:textId="77777777" w:rsidR="00DF56DC" w:rsidRPr="006C69B4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Контрольная работа;</w:t>
            </w:r>
          </w:p>
          <w:p w14:paraId="23E21952" w14:textId="77777777" w:rsidR="00DF56DC" w:rsidRPr="006C69B4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опрос;</w:t>
            </w:r>
          </w:p>
          <w:p w14:paraId="33F2321C" w14:textId="77777777" w:rsidR="00DF56DC" w:rsidRPr="006C69B4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93569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7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E02E3CB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8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E9DD41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9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D9DFC7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0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6AB4F9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1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ADB2EF" w14:textId="77777777" w:rsidR="008E155E" w:rsidRPr="006C69B4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32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B66C0C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3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5BA727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4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28761B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5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F47E79C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6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8D4AE7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37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1C5BDEEA" w14:textId="77777777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0B837820" w14:textId="77777777" w:rsidR="00AD232C" w:rsidRPr="006C69B4" w:rsidRDefault="00AD232C">
      <w:pPr>
        <w:rPr>
          <w:rFonts w:ascii="Times New Roman" w:hAnsi="Times New Roman" w:cs="Times New Roman"/>
          <w:lang w:val="ru-RU"/>
        </w:rPr>
        <w:sectPr w:rsidR="00AD232C" w:rsidRPr="006C69B4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A4112E" w14:textId="77777777" w:rsidR="00AD232C" w:rsidRPr="006C69B4" w:rsidRDefault="00AD232C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21"/>
        <w:gridCol w:w="850"/>
        <w:gridCol w:w="6379"/>
        <w:gridCol w:w="1276"/>
        <w:gridCol w:w="2410"/>
      </w:tblGrid>
      <w:tr w:rsidR="008E155E" w:rsidRPr="006C69B4" w14:paraId="5711531E" w14:textId="77777777" w:rsidTr="003C2C1A">
        <w:trPr>
          <w:trHeight w:hRule="exact" w:val="76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3FC56" w14:textId="77777777" w:rsidR="008E155E" w:rsidRPr="006C69B4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434ED" w14:textId="77777777" w:rsidR="008E155E" w:rsidRPr="006C69B4" w:rsidRDefault="008E155E" w:rsidP="00142618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культура (работа с детской книгой и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справочной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литературой)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F3F17" w14:textId="2A8ED499" w:rsidR="008E155E" w:rsidRPr="006C69B4" w:rsidRDefault="004330DA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42AC6" w14:textId="77777777" w:rsidR="008E155E" w:rsidRPr="006C69B4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9CA78" w14:textId="763B534C" w:rsidR="008E155E" w:rsidRPr="006C69B4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91D95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0BB9C" w14:textId="77777777" w:rsidR="008E155E" w:rsidRPr="006C69B4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Экскурсия в школьную или ближайшую детскую библиотеку: знакомство с правилами и способами выбора необходимой книги, выполнение правил юного читателя: культура поведения в библиотеке, работа с каталогом; </w:t>
            </w:r>
          </w:p>
          <w:p w14:paraId="5F1A51BF" w14:textId="77777777" w:rsidR="008E155E" w:rsidRPr="006C69B4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вида чтения, контроль реализации поставленной задачи чтения;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 значения чтения для развития личности, роли книги в жизни человека;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художественного и научно-познавательного текстов. Например, используя отрывок из произведения Н. П. Кончаловской «Наша древняя столица» и информационный текст из справочника или энциклопедии о первом книгопечатнике Иване Фёдорове;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(устно) ответа на вопрос «Для чего нужна книга?» и написание небольшого текста-рассуждения на тему «Почему так важно читать?», корректирование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(редактирование) собственного текста с использованием словаря;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книги с учётом учебных задач: ориентировка в аппарате учебника/книги (обложка, оглавление (содержание), аннотация, предисловие, иллюстрации);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стихотворных и прозаических произведений с соблюдением орфоэпических и интонационных норм при чтении вслух. Например,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произведения С. Я. Маршака «Книжка про книжку», Н. А. Найдёновой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«Мой друг», Б. В.</w:t>
            </w:r>
          </w:p>
          <w:p w14:paraId="0FBEF2D1" w14:textId="77777777" w:rsidR="008E155E" w:rsidRPr="006C69B4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Заходера «Что такое стихи» (по выбору); </w:t>
            </w:r>
          </w:p>
          <w:p w14:paraId="2B75FB04" w14:textId="77777777" w:rsidR="008E155E" w:rsidRPr="006C69B4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восприятия текста на слух;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 аннотации (письменно) на любимое произведение;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Экскурсия в музей (при наличии условий) рукописной книги;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Коллективная работа: подготовка творческого проекта на темы «Русские писатели и их произведения», «Сказки народные</w:t>
            </w:r>
            <w:r w:rsidR="003C2C1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 литературные», «Картины природы в творчестве поэтов», «Моя любимая книга»; </w:t>
            </w:r>
            <w:r w:rsidRPr="006C69B4">
              <w:rPr>
                <w:rFonts w:ascii="Times New Roman" w:hAnsi="Times New Roman" w:cs="Times New Roman"/>
                <w:lang w:val="ru-RU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оформлению дневника летнего чтения;</w:t>
            </w:r>
          </w:p>
          <w:p w14:paraId="682BA00B" w14:textId="77777777" w:rsidR="008E155E" w:rsidRPr="006C69B4" w:rsidRDefault="008E155E" w:rsidP="008E155E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Выполнение действия контроля/самоконтроля и оценки процесса и результата деятельности, при необходимости вносить коррективы в выполняемые действия.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6CA7ACCC" w14:textId="77777777" w:rsidR="008E155E" w:rsidRPr="006C69B4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F00A" w14:textId="39F85EED" w:rsidR="008E155E" w:rsidRPr="006C69B4" w:rsidRDefault="00A52747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контроль:</w:t>
            </w:r>
          </w:p>
          <w:p w14:paraId="5AB1990E" w14:textId="77777777" w:rsidR="00DF56DC" w:rsidRPr="006C69B4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Практическая работа;</w:t>
            </w:r>
          </w:p>
          <w:p w14:paraId="6A499DCD" w14:textId="77777777" w:rsidR="00DF56DC" w:rsidRPr="006C69B4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7BB02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8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0E0707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9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308670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0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A249EF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1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FB2818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2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3E0B7E" w14:textId="77777777" w:rsidR="008E155E" w:rsidRPr="006C69B4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43" w:history="1">
              <w:r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C4BB465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4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F545572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5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5EA638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6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1B87D7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7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6370040" w14:textId="77777777" w:rsidR="008E155E" w:rsidRPr="006C69B4" w:rsidRDefault="006C69B4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48" w:history="1">
              <w:r w:rsidR="008E155E" w:rsidRPr="006C69B4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8E155E" w:rsidRPr="006C69B4" w14:paraId="70463CC1" w14:textId="77777777" w:rsidTr="003C2C1A">
        <w:trPr>
          <w:trHeight w:hRule="exact" w:val="348"/>
        </w:trPr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E84C2" w14:textId="77777777" w:rsidR="008E155E" w:rsidRPr="006C69B4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7DEAB" w14:textId="4BB4096B" w:rsidR="008E155E" w:rsidRPr="006C69B4" w:rsidRDefault="004330DA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C9617F1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5215FE1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6800B8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CF085B6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2465C0D" w14:textId="77777777" w:rsidR="008E155E" w:rsidRPr="006C69B4" w:rsidRDefault="008E155E" w:rsidP="008E155E">
            <w:pPr>
              <w:ind w:left="619" w:hanging="619"/>
              <w:rPr>
                <w:rFonts w:ascii="Times New Roman" w:hAnsi="Times New Roman" w:cs="Times New Roman"/>
              </w:rPr>
            </w:pPr>
          </w:p>
        </w:tc>
      </w:tr>
      <w:tr w:rsidR="008E155E" w:rsidRPr="006C69B4" w14:paraId="3F079AEA" w14:textId="77777777" w:rsidTr="003C2C1A">
        <w:trPr>
          <w:trHeight w:hRule="exact" w:val="522"/>
        </w:trPr>
        <w:tc>
          <w:tcPr>
            <w:tcW w:w="206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5B6BE" w14:textId="77777777" w:rsidR="008E155E" w:rsidRPr="006C69B4" w:rsidRDefault="008E155E" w:rsidP="0014261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06FF6" w14:textId="77777777" w:rsidR="008E155E" w:rsidRPr="006C69B4" w:rsidRDefault="008E155E" w:rsidP="0014261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42181" w14:textId="3FDADE82" w:rsidR="008E155E" w:rsidRPr="006C69B4" w:rsidRDefault="00BC39AA" w:rsidP="0014261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65CDB" w14:textId="58A9D075" w:rsidR="008E155E" w:rsidRPr="006C69B4" w:rsidRDefault="005659AD" w:rsidP="0014261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154D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F959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A506" w14:textId="77777777" w:rsidR="008E155E" w:rsidRPr="006C69B4" w:rsidRDefault="008E155E" w:rsidP="00142618">
            <w:pPr>
              <w:rPr>
                <w:rFonts w:ascii="Times New Roman" w:hAnsi="Times New Roman" w:cs="Times New Roman"/>
              </w:rPr>
            </w:pPr>
          </w:p>
        </w:tc>
      </w:tr>
    </w:tbl>
    <w:p w14:paraId="21CEE4A4" w14:textId="77777777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1926350F" w14:textId="77777777" w:rsidR="00AD232C" w:rsidRPr="006C69B4" w:rsidRDefault="00AD232C">
      <w:pPr>
        <w:rPr>
          <w:rFonts w:ascii="Times New Roman" w:hAnsi="Times New Roman" w:cs="Times New Roman"/>
        </w:rPr>
        <w:sectPr w:rsidR="00AD232C" w:rsidRPr="006C69B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CE2CE1" w14:textId="77777777" w:rsidR="00AD232C" w:rsidRPr="006C69B4" w:rsidRDefault="00AD232C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259CA8EE" w14:textId="59E06FF0" w:rsidR="00AD232C" w:rsidRPr="006C69B4" w:rsidRDefault="00B67C5D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ПОУРОЧНОЕ</w:t>
      </w:r>
      <w:r w:rsidR="00F952A2" w:rsidRPr="006C69B4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ПЛАНИРОВАНИЕ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1068"/>
        <w:gridCol w:w="2759"/>
        <w:gridCol w:w="591"/>
        <w:gridCol w:w="968"/>
        <w:gridCol w:w="999"/>
        <w:gridCol w:w="16"/>
        <w:gridCol w:w="9"/>
        <w:gridCol w:w="8"/>
        <w:gridCol w:w="8"/>
        <w:gridCol w:w="17"/>
        <w:gridCol w:w="25"/>
        <w:gridCol w:w="8"/>
        <w:gridCol w:w="9"/>
        <w:gridCol w:w="16"/>
        <w:gridCol w:w="9"/>
        <w:gridCol w:w="1200"/>
        <w:gridCol w:w="1078"/>
        <w:gridCol w:w="1984"/>
      </w:tblGrid>
      <w:tr w:rsidR="00F952A2" w:rsidRPr="006C69B4" w14:paraId="059F1414" w14:textId="77777777" w:rsidTr="00F952A2">
        <w:trPr>
          <w:trHeight w:hRule="exact" w:val="492"/>
        </w:trPr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693D" w14:textId="77777777" w:rsidR="00F952A2" w:rsidRPr="006C69B4" w:rsidRDefault="00F952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  <w:r w:rsidRPr="006C69B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6F42C" w14:textId="77777777" w:rsidR="00F952A2" w:rsidRPr="006C69B4" w:rsidRDefault="00F952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388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1F980" w14:textId="77777777" w:rsidR="00F952A2" w:rsidRPr="006C69B4" w:rsidRDefault="00F952A2" w:rsidP="00F16E00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D8236" w14:textId="77777777" w:rsidR="00F952A2" w:rsidRPr="006C69B4" w:rsidRDefault="00F952A2" w:rsidP="00F952A2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6C69B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91BDF" w14:textId="77777777" w:rsidR="00F952A2" w:rsidRPr="006C69B4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0"/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</w:t>
            </w:r>
            <w:commentRangeEnd w:id="0"/>
            <w:r w:rsidRPr="006C69B4">
              <w:rPr>
                <w:rStyle w:val="aff9"/>
                <w:rFonts w:ascii="Times New Roman" w:hAnsi="Times New Roman" w:cs="Times New Roman"/>
              </w:rPr>
              <w:commentReference w:id="0"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, </w:t>
            </w:r>
            <w:commentRangeStart w:id="1"/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формы</w:t>
            </w:r>
            <w:commentRangeEnd w:id="1"/>
            <w:r w:rsidRPr="006C69B4">
              <w:rPr>
                <w:rStyle w:val="aff9"/>
                <w:rFonts w:ascii="Times New Roman" w:hAnsi="Times New Roman" w:cs="Times New Roman"/>
              </w:rPr>
              <w:commentReference w:id="1"/>
            </w: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контроля</w:t>
            </w:r>
          </w:p>
        </w:tc>
      </w:tr>
      <w:tr w:rsidR="00F952A2" w:rsidRPr="006C69B4" w14:paraId="1408BB6C" w14:textId="77777777" w:rsidTr="00F952A2">
        <w:trPr>
          <w:trHeight w:val="1462"/>
        </w:trPr>
        <w:tc>
          <w:tcPr>
            <w:tcW w:w="1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037B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52B7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DDF77" w14:textId="77777777" w:rsidR="00F952A2" w:rsidRPr="006C69B4" w:rsidRDefault="00F952A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2BFC9" w14:textId="77777777" w:rsidR="00F952A2" w:rsidRPr="006C69B4" w:rsidRDefault="00F952A2" w:rsidP="00F952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94368C" w14:textId="77777777" w:rsidR="00F952A2" w:rsidRPr="006C69B4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проверочные работы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FD58FF" w14:textId="77777777" w:rsidR="00F952A2" w:rsidRPr="006C69B4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1B0F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E1FF" w14:textId="77777777" w:rsidR="00F952A2" w:rsidRPr="006C69B4" w:rsidRDefault="00F952A2">
            <w:pPr>
              <w:rPr>
                <w:rFonts w:ascii="Times New Roman" w:hAnsi="Times New Roman" w:cs="Times New Roman"/>
              </w:rPr>
            </w:pPr>
          </w:p>
        </w:tc>
      </w:tr>
      <w:tr w:rsidR="00F16E00" w:rsidRPr="006C69B4" w14:paraId="3978558D" w14:textId="77777777" w:rsidTr="00A04C63">
        <w:trPr>
          <w:trHeight w:hRule="exact" w:val="269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D229" w14:textId="77777777" w:rsidR="00F16E00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7A70" w14:textId="08225AA9" w:rsidR="00A04C63" w:rsidRPr="006C69B4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учебником о литературному чтению.</w:t>
            </w:r>
          </w:p>
          <w:p w14:paraId="36FAF29A" w14:textId="363BE192" w:rsidR="00A04C63" w:rsidRPr="006C69B4" w:rsidRDefault="00A04C63" w:rsidP="00A04C6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Виды сказок (о животных, бытовые, волшебные). Художественные особенности сказок: построение (композиция), язык (лексика).</w:t>
            </w:r>
          </w:p>
          <w:p w14:paraId="702D4403" w14:textId="5DD44100" w:rsidR="00F16E00" w:rsidRPr="006C69B4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0E1F" w14:textId="77777777" w:rsidR="00F16E00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56573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11AA5E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1BDD3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3426" w14:textId="77777777" w:rsidR="00F16E00" w:rsidRPr="006C69B4" w:rsidRDefault="00F16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703E" w14:textId="780561A0" w:rsidR="00F16E00" w:rsidRPr="006C69B4" w:rsidRDefault="00E0176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0A3DD94" w14:textId="77777777" w:rsidR="00C028F8" w:rsidRPr="006C69B4" w:rsidRDefault="00C028F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16E00" w:rsidRPr="006C69B4" w14:paraId="4ED19DFC" w14:textId="77777777" w:rsidTr="00A04C63">
        <w:trPr>
          <w:trHeight w:hRule="exact" w:val="11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D372" w14:textId="77777777" w:rsidR="00F16E00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925B" w14:textId="7C23CA74" w:rsidR="00F16E00" w:rsidRPr="006C69B4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Русские народные песни. 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D9404" w14:textId="77777777" w:rsidR="00F16E00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40099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A7A854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F17895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AC58" w14:textId="77777777" w:rsidR="00F16E00" w:rsidRPr="006C69B4" w:rsidRDefault="00F16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78FE" w14:textId="77777777" w:rsidR="00C028F8" w:rsidRPr="006C69B4" w:rsidRDefault="00E0176F">
            <w:pPr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6C69B4" w14:paraId="50EFA04A" w14:textId="77777777" w:rsidTr="00A04C63">
        <w:trPr>
          <w:trHeight w:hRule="exact" w:val="126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B419" w14:textId="77777777" w:rsidR="00F16E00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F998" w14:textId="041ACFE3" w:rsidR="00F16E00" w:rsidRPr="006C69B4" w:rsidRDefault="00A04C63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Докучные сказки.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Народные промыслы.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228A3" w14:textId="77777777" w:rsidR="00F16E00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DEF20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3B667C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D75DF1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B78C" w14:textId="77777777" w:rsidR="00F16E00" w:rsidRPr="006C69B4" w:rsidRDefault="00F16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5D42" w14:textId="77777777" w:rsidR="00C028F8" w:rsidRPr="006C69B4" w:rsidRDefault="00E0176F">
            <w:pPr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D81EBC" w:rsidRPr="006C69B4" w14:paraId="7BC5D270" w14:textId="77777777" w:rsidTr="00E0176F">
        <w:trPr>
          <w:trHeight w:hRule="exact" w:val="209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25A1" w14:textId="77777777" w:rsidR="00D81EBC" w:rsidRPr="006C69B4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56CC" w14:textId="77777777" w:rsidR="00D81EBC" w:rsidRPr="006C69B4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«Сестрица Алёнушка и братец Иванушка». Особенности волшебной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AA9F" w14:textId="77777777" w:rsidR="00D81EBC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D7FC9" w14:textId="77777777" w:rsidR="00D81EBC" w:rsidRPr="006C69B4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FC1CB0" w14:textId="77777777" w:rsidR="00D81EBC" w:rsidRPr="006C69B4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5372C" w14:textId="77777777" w:rsidR="00D81EBC" w:rsidRPr="006C69B4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6567" w14:textId="77777777" w:rsidR="00D81EBC" w:rsidRPr="006C69B4" w:rsidRDefault="00D81E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1920" w14:textId="77777777" w:rsidR="00D81EBC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6C69B4" w14:paraId="10FEF3F1" w14:textId="77777777" w:rsidTr="004B7EFC">
        <w:trPr>
          <w:trHeight w:hRule="exact" w:val="18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0F97" w14:textId="77777777" w:rsidR="00F16E00" w:rsidRPr="006C69B4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0C44" w14:textId="77777777" w:rsidR="00F16E00" w:rsidRPr="006C69B4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«Сестрица Алёнушка и братец Иванушка». Деление текста на части.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962A6" w14:textId="77777777" w:rsidR="00F16E00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A3AE5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422CB3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989C5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33FD" w14:textId="77777777" w:rsidR="00F16E00" w:rsidRPr="006C69B4" w:rsidRDefault="00F16E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608D" w14:textId="77777777" w:rsidR="00C028F8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6C69B4" w14:paraId="135DF954" w14:textId="77777777" w:rsidTr="00E0176F">
        <w:trPr>
          <w:trHeight w:hRule="exact" w:val="27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1B8D" w14:textId="77777777" w:rsidR="00F16E00" w:rsidRPr="006C69B4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B024" w14:textId="77777777" w:rsidR="00F16E00" w:rsidRPr="006C69B4" w:rsidRDefault="006F083A" w:rsidP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</w:t>
            </w:r>
            <w:r w:rsidR="00DC14C8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 сказка «Иван-царевич и Серый В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олк». </w:t>
            </w:r>
            <w:r w:rsidR="00DC14C8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Композиция произведения.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4063B" w14:textId="77777777" w:rsidR="00F16E00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FE545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AB47C2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CA017" w14:textId="77777777" w:rsidR="00F16E00" w:rsidRPr="006C69B4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5830" w14:textId="77777777" w:rsidR="00F16E00" w:rsidRPr="006C69B4" w:rsidRDefault="00F16E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0E5D" w14:textId="77777777" w:rsidR="00C028F8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EC6A56" w:rsidRPr="006C69B4" w14:paraId="5F1D5CBC" w14:textId="77777777" w:rsidTr="00E0176F">
        <w:trPr>
          <w:trHeight w:hRule="exact" w:val="28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C271" w14:textId="77777777" w:rsidR="00EC6A56" w:rsidRPr="006C69B4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2200" w14:textId="77777777" w:rsidR="00EC6A56" w:rsidRPr="006C69B4" w:rsidRDefault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«Иван-царевич и Серый Волк».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Составление цитатного плана текста с выделением отдельных эпизодов.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70F46" w14:textId="77777777" w:rsidR="00EC6A56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1CFE3" w14:textId="77777777" w:rsidR="00EC6A56" w:rsidRPr="006C69B4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41210A" w14:textId="77777777" w:rsidR="00EC6A56" w:rsidRPr="006C69B4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9D53D9" w14:textId="77777777" w:rsidR="00EC6A56" w:rsidRPr="006C69B4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9627" w14:textId="77777777" w:rsidR="00EC6A56" w:rsidRPr="006C69B4" w:rsidRDefault="00EC6A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4CC8" w14:textId="77777777" w:rsidR="003E2A1C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A56648" w:rsidRPr="006C69B4" w14:paraId="4F9DB438" w14:textId="77777777" w:rsidTr="00E0176F">
        <w:trPr>
          <w:trHeight w:hRule="exact" w:val="174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8E76" w14:textId="77777777" w:rsidR="00A56648" w:rsidRPr="006C69B4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6F083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0981" w14:textId="77777777" w:rsidR="00A56648" w:rsidRPr="006C69B4" w:rsidRDefault="006F083A" w:rsidP="00D81E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«Сивка-бурка». Характеристика героев сказки.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Иллюстрация как отражение сюжета волшебной сказки</w:t>
            </w:r>
            <w:r w:rsidR="00DC14C8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A5C07" w14:textId="77777777" w:rsidR="00A56648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93AED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6693C0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F1E1F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37EB" w14:textId="77777777" w:rsidR="00A56648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161A" w14:textId="77777777" w:rsidR="00A56648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A56648" w:rsidRPr="006C69B4" w14:paraId="30FFF7B8" w14:textId="77777777" w:rsidTr="004B7EFC">
        <w:trPr>
          <w:trHeight w:hRule="exact" w:val="19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9AD6" w14:textId="77777777" w:rsidR="00A56648" w:rsidRPr="006C69B4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  <w:r w:rsidR="006F083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036B" w14:textId="77777777" w:rsidR="00A56648" w:rsidRPr="006C69B4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Стартовая диагностическая работа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C0D7F" w14:textId="77777777" w:rsidR="00A56648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6AA6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AE2DE8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241012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66DE" w14:textId="77777777" w:rsidR="00A56648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7AAD" w14:textId="76918D03" w:rsidR="00A56648" w:rsidRPr="006C69B4" w:rsidRDefault="0015320A" w:rsidP="0015320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</w:t>
            </w:r>
            <w:commentRangeStart w:id="2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д</w:t>
            </w:r>
            <w:r w:rsidR="00E0176F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иагностическая  </w:t>
            </w:r>
            <w:commentRangeEnd w:id="2"/>
            <w:r w:rsidR="00FF188F" w:rsidRPr="006C69B4">
              <w:rPr>
                <w:rStyle w:val="aff9"/>
                <w:rFonts w:ascii="Times New Roman" w:hAnsi="Times New Roman" w:cs="Times New Roman"/>
              </w:rPr>
              <w:commentReference w:id="2"/>
            </w:r>
            <w:r w:rsidR="00E0176F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работа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в письменной форме</w:t>
            </w:r>
          </w:p>
        </w:tc>
      </w:tr>
      <w:tr w:rsidR="00A56648" w:rsidRPr="006C69B4" w14:paraId="309D1B15" w14:textId="77777777" w:rsidTr="00E0176F">
        <w:trPr>
          <w:trHeight w:hRule="exact" w:val="186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2283" w14:textId="77777777" w:rsidR="00A56648" w:rsidRPr="006C69B4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6F083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DF2C" w14:textId="77777777" w:rsidR="006F083A" w:rsidRPr="006C69B4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3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Расширение знаний о малых жанрах фольклора (пословицы, потешки, считалки, небылицы, скороговорки, загадки).</w:t>
            </w:r>
            <w:commentRangeEnd w:id="3"/>
            <w:r w:rsidR="007015A4" w:rsidRPr="006C69B4">
              <w:rPr>
                <w:rStyle w:val="aff9"/>
                <w:rFonts w:ascii="Times New Roman" w:hAnsi="Times New Roman" w:cs="Times New Roman"/>
              </w:rPr>
              <w:commentReference w:id="3"/>
            </w:r>
          </w:p>
          <w:p w14:paraId="4C5D5DD2" w14:textId="77777777" w:rsidR="006F083A" w:rsidRPr="006C69B4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34E51C07" w14:textId="77777777" w:rsidR="00A56648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1111B" w14:textId="77777777" w:rsidR="00A56648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A2D7A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9F4DAD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73D411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7182" w14:textId="77777777" w:rsidR="00A56648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6032" w14:textId="77777777" w:rsidR="00A56648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Текущий контроль</w:t>
            </w:r>
          </w:p>
        </w:tc>
      </w:tr>
      <w:tr w:rsidR="00DC14C8" w:rsidRPr="006C69B4" w14:paraId="5706BBF8" w14:textId="77777777" w:rsidTr="00E0176F">
        <w:trPr>
          <w:trHeight w:hRule="exact" w:val="252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C1F5" w14:textId="77777777" w:rsidR="00DC14C8" w:rsidRPr="006C69B4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98DE" w14:textId="77777777" w:rsidR="00DC14C8" w:rsidRPr="006C69B4" w:rsidRDefault="00B5542B" w:rsidP="00B5542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Пословицы народов России. Оценка их значения в устной речи. Сравнение пословиц на одну тему.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о В. И. Дале, знакомство с его книгами, чтение пословиц по определённой теме.</w:t>
            </w:r>
            <w:commentRangeEnd w:id="4"/>
            <w:r w:rsidR="007015A4" w:rsidRPr="006C69B4">
              <w:rPr>
                <w:rStyle w:val="aff9"/>
                <w:rFonts w:ascii="Times New Roman" w:hAnsi="Times New Roman" w:cs="Times New Roman"/>
              </w:rPr>
              <w:commentReference w:id="4"/>
            </w:r>
          </w:p>
          <w:p w14:paraId="58C22D5A" w14:textId="77777777" w:rsidR="00B5542B" w:rsidRPr="006C69B4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2B215" w14:textId="77777777" w:rsidR="00DC14C8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6A80A" w14:textId="77777777" w:rsidR="00DC14C8" w:rsidRPr="006C69B4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E994B8" w14:textId="77777777" w:rsidR="00DC14C8" w:rsidRPr="006C69B4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FB583E" w14:textId="77777777" w:rsidR="00DC14C8" w:rsidRPr="006C69B4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70A" w14:textId="77777777" w:rsidR="00DC14C8" w:rsidRPr="006C69B4" w:rsidRDefault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3F6B" w14:textId="77777777" w:rsidR="00DC14C8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A56648" w:rsidRPr="006C69B4" w14:paraId="6EA2A556" w14:textId="77777777" w:rsidTr="00E0176F">
        <w:trPr>
          <w:trHeight w:hRule="exact" w:val="3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F99A" w14:textId="77777777" w:rsidR="00A56648" w:rsidRPr="006C69B4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  <w:r w:rsidR="006F083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60FD" w14:textId="77777777" w:rsidR="00B5542B" w:rsidRPr="006C69B4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видами загадок. Пословицы народов России (значение, характеристика, нравственная основа). Выразительность речи.</w:t>
            </w:r>
            <w:commentRangeEnd w:id="5"/>
            <w:r w:rsidR="007015A4" w:rsidRPr="006C69B4">
              <w:rPr>
                <w:rStyle w:val="aff9"/>
                <w:rFonts w:ascii="Times New Roman" w:hAnsi="Times New Roman" w:cs="Times New Roman"/>
              </w:rPr>
              <w:commentReference w:id="5"/>
            </w:r>
          </w:p>
          <w:p w14:paraId="24068DCC" w14:textId="77777777" w:rsidR="00A56648" w:rsidRPr="006C69B4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A9451" w14:textId="77777777" w:rsidR="00A56648" w:rsidRPr="006C69B4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8ACA9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24A2F0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8BBF54" w14:textId="77777777" w:rsidR="00A56648" w:rsidRPr="006C69B4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FA51" w14:textId="77777777" w:rsidR="00A56648" w:rsidRPr="006C69B4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D88E" w14:textId="77777777" w:rsidR="00C028F8" w:rsidRPr="006C69B4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6F083A" w:rsidRPr="006C69B4" w14:paraId="54FF8A3D" w14:textId="77777777" w:rsidTr="00E0176F">
        <w:trPr>
          <w:trHeight w:hRule="exact" w:val="197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C7B4" w14:textId="77777777" w:rsidR="006F083A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13</w:t>
            </w:r>
            <w:r w:rsidR="006F083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4125" w14:textId="77777777" w:rsidR="006F083A" w:rsidRPr="006C69B4" w:rsidRDefault="00FF7BF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Проверочная работа по разделу «Устное народное творчество»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712EB" w14:textId="77777777" w:rsidR="006F083A" w:rsidRPr="006C69B4" w:rsidRDefault="00FF7BFA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D791F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BC5323" w14:textId="77777777" w:rsidR="006F083A" w:rsidRPr="006C69B4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E1406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E766" w14:textId="77777777" w:rsidR="006F083A" w:rsidRPr="006C69B4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A97D" w14:textId="4D412AD7" w:rsidR="00835989" w:rsidRPr="006C69B4" w:rsidRDefault="00E0176F" w:rsidP="00E0176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 w:rsidR="00835989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</w:t>
            </w:r>
            <w:r w:rsidR="00A258DE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кущий контроль: проверочная работа в письменной форме.</w:t>
            </w:r>
          </w:p>
          <w:p w14:paraId="22D3F6E5" w14:textId="46FFC88A" w:rsidR="00E0176F" w:rsidRPr="006C69B4" w:rsidRDefault="00A258DE" w:rsidP="00E0176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8B36391" w14:textId="77777777" w:rsidR="006F083A" w:rsidRPr="006C69B4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F083A" w:rsidRPr="006C69B4" w14:paraId="6979BE3D" w14:textId="77777777" w:rsidTr="00A258DE">
        <w:trPr>
          <w:trHeight w:hRule="exact" w:val="257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3AD2" w14:textId="3B801526" w:rsidR="006F083A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  <w:r w:rsidR="006F083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8360" w14:textId="77777777" w:rsidR="006F083A" w:rsidRPr="006C69B4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Наши проекты «Сочиняем  волшебную сказку».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4C1BC" w14:textId="77777777" w:rsidR="006F083A" w:rsidRPr="006C69B4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90430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529CCC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562597" w14:textId="77777777" w:rsidR="006F083A" w:rsidRPr="006C69B4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BF6A" w14:textId="77777777" w:rsidR="006F083A" w:rsidRPr="006C69B4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E249" w14:textId="77777777" w:rsidR="00A258DE" w:rsidRPr="006C69B4" w:rsidRDefault="00A258DE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 контроль: практическая работа в форме проектной деятельности.</w:t>
            </w:r>
          </w:p>
          <w:p w14:paraId="111B9041" w14:textId="035ACF88" w:rsidR="00A22207" w:rsidRPr="006C69B4" w:rsidRDefault="00A22207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</w:tc>
      </w:tr>
      <w:tr w:rsidR="006F083A" w:rsidRPr="006C69B4" w14:paraId="41F4C8F6" w14:textId="77777777" w:rsidTr="007015A4">
        <w:trPr>
          <w:trHeight w:hRule="exact" w:val="25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25F0" w14:textId="77777777" w:rsidR="006F083A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  <w:r w:rsidR="008A1E25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4C84" w14:textId="1D801301" w:rsidR="007015A4" w:rsidRPr="006C69B4" w:rsidRDefault="002F106D" w:rsidP="008A1E25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</w:t>
            </w:r>
            <w:commentRangeStart w:id="6"/>
            <w:r w:rsidR="00FF7BFA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7015A4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Поэтическая тетрадь</w:t>
            </w:r>
            <w:r w:rsidR="007015A4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».</w:t>
            </w:r>
            <w:r w:rsidR="007015A4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2EB06B17" w14:textId="6E5B54A5" w:rsidR="008A1E25" w:rsidRPr="006C69B4" w:rsidRDefault="00A82AFC" w:rsidP="008A1E25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Что знаем и умеем. В мире книг.</w:t>
            </w:r>
            <w:r w:rsidR="008A1E25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</w:t>
            </w:r>
          </w:p>
          <w:p w14:paraId="4109116B" w14:textId="77777777" w:rsidR="006F083A" w:rsidRPr="006C69B4" w:rsidRDefault="008A1E25" w:rsidP="008A1E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Ф. Тютчев. «Листья»</w:t>
            </w:r>
            <w:commentRangeEnd w:id="6"/>
            <w:r w:rsidR="007015A4" w:rsidRPr="006C69B4">
              <w:rPr>
                <w:rStyle w:val="aff9"/>
                <w:rFonts w:ascii="Times New Roman" w:hAnsi="Times New Roman" w:cs="Times New Roman"/>
              </w:rPr>
              <w:commentReference w:id="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E1B54" w14:textId="77777777" w:rsidR="006F083A" w:rsidRPr="006C69B4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B16BF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C45DD3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04996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C27B" w14:textId="77777777" w:rsidR="006F083A" w:rsidRPr="006C69B4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AAFE" w14:textId="77777777" w:rsidR="006F083A" w:rsidRPr="006C69B4" w:rsidRDefault="00E0176F" w:rsidP="007E4E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Текущий контроль.</w:t>
            </w:r>
          </w:p>
        </w:tc>
      </w:tr>
      <w:tr w:rsidR="006F083A" w:rsidRPr="006C69B4" w14:paraId="065519DF" w14:textId="77777777" w:rsidTr="00E0176F">
        <w:trPr>
          <w:trHeight w:hRule="exact" w:val="28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546A" w14:textId="77777777" w:rsidR="006F083A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  <w:r w:rsidR="008A1E25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588D" w14:textId="77777777" w:rsidR="006F083A" w:rsidRPr="006C69B4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7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Фет  «Мама, глянь</w:t>
            </w:r>
            <w:r w:rsidR="00C028F8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 из окошка»</w:t>
            </w:r>
            <w:r w:rsidRPr="006C69B4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Картины природы.   Выразительное чтение стихотворения.</w:t>
            </w:r>
            <w:commentRangeEnd w:id="7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DE3B" w14:textId="77777777" w:rsidR="006F083A" w:rsidRPr="006C69B4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86270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C536D5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D5628C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4E2E" w14:textId="77777777" w:rsidR="006F083A" w:rsidRPr="006C69B4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12D3" w14:textId="77777777" w:rsidR="00A22207" w:rsidRPr="006C69B4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6C69B4" w14:paraId="017F30F0" w14:textId="77777777" w:rsidTr="00E0176F">
        <w:trPr>
          <w:trHeight w:hRule="exact" w:val="26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4519" w14:textId="77777777" w:rsidR="006F083A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  <w:r w:rsidR="008A1E25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95B1" w14:textId="77777777" w:rsidR="006F083A" w:rsidRPr="006C69B4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8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И. Никитин. «Встреча зимы». Заголовок стихотворения. Подвижные картины природы. Олицетворение как приём создания картины природы.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End w:id="8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47753" w14:textId="77777777" w:rsidR="006F083A" w:rsidRPr="006C69B4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284B0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295677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E6D6E5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C37F" w14:textId="77777777" w:rsidR="006F083A" w:rsidRPr="006C69B4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8A5F" w14:textId="77777777" w:rsidR="006F083A" w:rsidRPr="006C69B4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6C69B4" w14:paraId="55B96CE2" w14:textId="77777777" w:rsidTr="00E0176F">
        <w:trPr>
          <w:trHeight w:hRule="exact" w:val="213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2A2D" w14:textId="77777777" w:rsidR="006F083A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  <w:r w:rsidR="008A1E25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C2AA" w14:textId="77777777" w:rsidR="006F083A" w:rsidRPr="006C69B4" w:rsidRDefault="008A1E25" w:rsidP="008A1E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9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И. Суриков «Детство»</w:t>
            </w:r>
            <w:r w:rsidRPr="006C69B4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«Зима».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как средство создания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картины природы в лирическом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стихотворении.</w:t>
            </w:r>
            <w:commentRangeEnd w:id="9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BA938" w14:textId="77777777" w:rsidR="006F083A" w:rsidRPr="006C69B4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7A70B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401D1F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AA1D15" w14:textId="77777777" w:rsidR="006F083A" w:rsidRPr="006C69B4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7AE9" w14:textId="77777777" w:rsidR="006F083A" w:rsidRPr="006C69B4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CAC" w14:textId="77777777" w:rsidR="006F083A" w:rsidRPr="006C69B4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3E024D46" w14:textId="77777777" w:rsidTr="00E0176F">
        <w:trPr>
          <w:trHeight w:hRule="exact" w:val="268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F13E" w14:textId="77777777" w:rsidR="008A1E25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19</w:t>
            </w:r>
            <w:r w:rsidR="008A1E25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BAE1" w14:textId="77777777" w:rsidR="008A1E25" w:rsidRPr="006C69B4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0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Н. Некрасов. «Не ветер бушует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над бором...».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Выразительное чтение стихотворения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10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71E09" w14:textId="77777777" w:rsidR="008A1E25" w:rsidRPr="006C69B4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80001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75242B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F95E7D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A538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3DF2" w14:textId="77777777" w:rsidR="008A1E25" w:rsidRPr="006C69B4" w:rsidRDefault="00E0176F" w:rsidP="003E2A1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39DE4254" w14:textId="77777777" w:rsidTr="00E0176F">
        <w:trPr>
          <w:trHeight w:hRule="exact" w:val="22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40AE" w14:textId="77777777" w:rsidR="008A1E25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  <w:r w:rsidR="008A1E25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53A3" w14:textId="7B13845A" w:rsidR="008A1E25" w:rsidRPr="006C69B4" w:rsidRDefault="00A82AFC" w:rsidP="002F10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Проверочная работа по разделу </w:t>
            </w:r>
            <w:r w:rsidR="002F106D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="002F106D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Поэтическая тетрадь»</w:t>
            </w:r>
            <w:r w:rsidR="002F106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E7AF1" w14:textId="77777777" w:rsidR="008A1E25" w:rsidRPr="006C69B4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F4A84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2A7110" w14:textId="77777777" w:rsidR="008A1E25" w:rsidRPr="006C69B4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4034C1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7D98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13E0" w14:textId="4B84C6E7" w:rsidR="00835989" w:rsidRPr="006C69B4" w:rsidRDefault="00AE4467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A52747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8A1E25" w:rsidRPr="006C69B4" w14:paraId="2F14CCD2" w14:textId="77777777" w:rsidTr="00E0176F">
        <w:trPr>
          <w:trHeight w:hRule="exact" w:val="338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7512" w14:textId="3A806B6D" w:rsidR="008A1E25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043C" w14:textId="77777777" w:rsidR="008A1E25" w:rsidRPr="006C69B4" w:rsidRDefault="008A1E25" w:rsidP="00A82AFC">
            <w:pPr>
              <w:shd w:val="clear" w:color="auto" w:fill="FFFFFF" w:themeFill="background1"/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</w:pPr>
            <w:commentRangeStart w:id="11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Знакомство с </w:t>
            </w:r>
            <w:r w:rsidR="00A82AFC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разделом «Великие русские писатели» Что знаем и умеем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A82AFC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мире книг.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сообщения «Что интересного я узнал о жизни А. Пушкина»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commentRangeEnd w:id="11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263B0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7345F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410DC3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B99EE0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B137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93DF" w14:textId="77777777" w:rsidR="008A1E25" w:rsidRPr="006C69B4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7B420519" w14:textId="77777777" w:rsidTr="00E0176F">
        <w:trPr>
          <w:trHeight w:hRule="exact" w:val="26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630A" w14:textId="77777777" w:rsidR="008A1E25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4CCE" w14:textId="77777777" w:rsidR="008A1E25" w:rsidRPr="006C69B4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2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Лирические стихотворения. Настроение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стихотворения. Средства художественной выразительности: эпитет, сравнение.</w:t>
            </w:r>
            <w:commentRangeEnd w:id="12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529F7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7CC3D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42FC07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CB7766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829B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6C7E" w14:textId="77777777" w:rsidR="008A1E25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238393C2" w14:textId="77777777" w:rsidTr="00E0176F">
        <w:trPr>
          <w:trHeight w:hRule="exact" w:val="27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7C6E" w14:textId="77777777" w:rsidR="008A1E25" w:rsidRPr="006C69B4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549D" w14:textId="77777777" w:rsidR="008A1E25" w:rsidRPr="006C69B4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3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«Зимнее утро»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02EBF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(сравнение, эпитет); рифма, ритм.</w:t>
            </w:r>
            <w:commentRangeEnd w:id="13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EDDE9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3E313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7B28EC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DD911F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0C42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0A15" w14:textId="77777777" w:rsidR="008A1E25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0BBD3DB5" w14:textId="77777777" w:rsidTr="00E0176F">
        <w:trPr>
          <w:trHeight w:hRule="exact" w:val="226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41F0" w14:textId="77777777" w:rsidR="008A1E25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24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3A19" w14:textId="77777777" w:rsidR="008A1E25" w:rsidRPr="006C69B4" w:rsidRDefault="00C02EBF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4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А.С. Пушкин. «Зимний вечер».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(сравнение, эпитет); рифма, ритм.</w:t>
            </w:r>
            <w:commentRangeEnd w:id="14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FCDD7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87525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42BD38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61F0B4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EE53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C431" w14:textId="77777777" w:rsidR="008A1E25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5A8AC0B8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FB2D" w14:textId="77777777" w:rsidR="008A1E25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F6EA" w14:textId="6FFD2C55" w:rsidR="00C02EBF" w:rsidRPr="006C69B4" w:rsidRDefault="001E76C8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5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«Сказка о царе Салтане</w:t>
            </w:r>
            <w:r w:rsidR="00A82AFC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20915BBB" w14:textId="77777777" w:rsidR="008A1E25" w:rsidRPr="006C69B4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сказки. События сказочного текста.</w:t>
            </w:r>
            <w:commentRangeEnd w:id="15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8DDEB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630B3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E722EF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3417D9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9E66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7C3B" w14:textId="77777777" w:rsidR="008A1E25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7E5CEFDC" w14:textId="77777777" w:rsidTr="00E0176F">
        <w:trPr>
          <w:trHeight w:hRule="exact" w:val="283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3228" w14:textId="77777777" w:rsidR="008A1E25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DDCE" w14:textId="77777777" w:rsidR="00C02EBF" w:rsidRPr="006C69B4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6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5F2A074B" w14:textId="77777777" w:rsidR="008A1E25" w:rsidRPr="006C69B4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волшебной сказки. Герои литературной сказки.</w:t>
            </w:r>
            <w:commentRangeEnd w:id="16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6B1D1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09C83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40EB2F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B609C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33B1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B9E2" w14:textId="77777777" w:rsidR="008A1E25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239D5E85" w14:textId="77777777" w:rsidTr="00E0176F">
        <w:trPr>
          <w:trHeight w:hRule="exact" w:val="156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C62E" w14:textId="77777777" w:rsidR="008A1E25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A4E8" w14:textId="77777777" w:rsidR="00C02EBF" w:rsidRPr="006C69B4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7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14:paraId="7E603C15" w14:textId="77777777" w:rsidR="008A1E25" w:rsidRPr="006C69B4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Нравственный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смысл сказки А. С. Пушкина.</w:t>
            </w:r>
            <w:commentRangeEnd w:id="17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DEFBC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2CDBF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6BF90B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3E00FA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328B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A90E" w14:textId="77777777" w:rsidR="008A1E25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6C69B4" w14:paraId="79429952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E563" w14:textId="77777777" w:rsidR="008A1E25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F556" w14:textId="77777777" w:rsidR="00C02EBF" w:rsidRPr="006C69B4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8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14:paraId="2B83AD13" w14:textId="77777777" w:rsidR="008A1E25" w:rsidRPr="006C69B4" w:rsidRDefault="00C02EBF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Рисунки И. Билибина к сказке. Соотнесение рисунков с художественным текстом, их сравнение.</w:t>
            </w:r>
            <w:commentRangeEnd w:id="18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37AA8" w14:textId="77777777" w:rsidR="008A1E25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5672F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E43C22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3B7D3" w14:textId="77777777" w:rsidR="008A1E25" w:rsidRPr="006C69B4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DA78" w14:textId="77777777" w:rsidR="008A1E25" w:rsidRPr="006C69B4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E5A4" w14:textId="77777777" w:rsidR="008A1E25" w:rsidRPr="006C69B4" w:rsidRDefault="00E0176F" w:rsidP="009525D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6C69B4" w14:paraId="715A3FE1" w14:textId="77777777" w:rsidTr="00E0176F">
        <w:trPr>
          <w:trHeight w:hRule="exact" w:val="28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C957" w14:textId="77777777" w:rsidR="00C02EBF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CD79" w14:textId="77777777" w:rsidR="00755A62" w:rsidRPr="006C69B4" w:rsidRDefault="00755A62" w:rsidP="00755A6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9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И. А.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 — великий русский баснописец. Басни И. А.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Крылова: назначение, темы и герои, особенности языка (Эзопов язык). Явная и скрытая мораль басен.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762F5DA4" w14:textId="77777777" w:rsidR="00C02EBF" w:rsidRPr="006C69B4" w:rsidRDefault="00755A62" w:rsidP="00755A62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Басня </w:t>
            </w:r>
            <w:r w:rsidR="00C02EBF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«Мартышка и очки».</w:t>
            </w:r>
            <w:r w:rsidR="00C02EBF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19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1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84FBF" w14:textId="77777777" w:rsidR="00C02EBF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80CE8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63F4CE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3321E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73F9" w14:textId="77777777" w:rsidR="00C02EBF" w:rsidRPr="006C69B4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17CE" w14:textId="77777777" w:rsidR="00C02EBF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6C69B4" w14:paraId="29F57B5D" w14:textId="77777777" w:rsidTr="00E0176F">
        <w:trPr>
          <w:trHeight w:hRule="exact" w:val="300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994B" w14:textId="77777777" w:rsidR="00C02EBF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30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A425" w14:textId="77777777" w:rsidR="00C02EBF" w:rsidRPr="006C69B4" w:rsidRDefault="00C02EBF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0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И.А. Крылов. Басня «Ворона и лисица».</w:t>
            </w:r>
            <w:r w:rsidRPr="006C69B4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Инсценирование басни.</w:t>
            </w:r>
            <w:commentRangeEnd w:id="20"/>
            <w:r w:rsidR="002F106D" w:rsidRPr="006C69B4">
              <w:rPr>
                <w:rStyle w:val="aff9"/>
                <w:rFonts w:ascii="Times New Roman" w:hAnsi="Times New Roman" w:cs="Times New Roman"/>
              </w:rPr>
              <w:commentReference w:id="2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FE75F" w14:textId="77777777" w:rsidR="00C02EBF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C0FBD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64928A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56798B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94A" w14:textId="77777777" w:rsidR="00C02EBF" w:rsidRPr="006C69B4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2605" w14:textId="77777777" w:rsidR="00A860B2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6C69B4" w14:paraId="3ED477E2" w14:textId="77777777" w:rsidTr="00B67C5D">
        <w:trPr>
          <w:trHeight w:hRule="exact" w:val="184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67D7" w14:textId="77777777" w:rsidR="00C02EBF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0C4" w14:textId="77777777" w:rsidR="00A21AF7" w:rsidRPr="006C69B4" w:rsidRDefault="00A21AF7" w:rsidP="00A21AF7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1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Жизнь и творчество М.Ю. Лермонтова. </w:t>
            </w:r>
          </w:p>
          <w:p w14:paraId="705EBAFD" w14:textId="77777777" w:rsidR="00C02EBF" w:rsidRPr="006C69B4" w:rsidRDefault="00891C7A" w:rsidP="00A21AF7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М.Ю. Лермонтов. «Утес». Настроение стихотворения.</w:t>
            </w:r>
            <w:commentRangeEnd w:id="21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1"/>
            </w:r>
            <w:r w:rsidR="00C02EBF"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8694D" w14:textId="77777777" w:rsidR="00C02EBF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CB6AA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689629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558D38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6D84" w14:textId="77777777" w:rsidR="00C02EBF" w:rsidRPr="006C69B4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486D" w14:textId="77777777" w:rsidR="00C02EBF" w:rsidRPr="006C69B4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6C69B4" w14:paraId="0F335D48" w14:textId="77777777" w:rsidTr="00E0176F">
        <w:trPr>
          <w:trHeight w:hRule="exact" w:val="22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DD5C" w14:textId="77777777" w:rsidR="00C02EBF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FE78" w14:textId="77777777" w:rsidR="00C02EBF" w:rsidRPr="006C69B4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22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М. Ю. Лермонтов «На севере диком», «Осень».</w:t>
            </w:r>
            <w:r w:rsidR="00A21AF7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Средства художественной выразительности (сравнение, эпитет, олицетворение).</w:t>
            </w:r>
            <w:commentRangeEnd w:id="22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2"/>
            </w:r>
          </w:p>
          <w:p w14:paraId="5A0618BC" w14:textId="77777777" w:rsidR="00A21AF7" w:rsidRPr="006C69B4" w:rsidRDefault="00A21AF7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C7A7" w14:textId="77777777" w:rsidR="00C02EBF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B25F7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7C3578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C1409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7622" w14:textId="77777777" w:rsidR="00C02EBF" w:rsidRPr="006C69B4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E086" w14:textId="77777777" w:rsidR="00C02EBF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6C69B4" w14:paraId="65F2D10D" w14:textId="77777777" w:rsidTr="00E0176F">
        <w:trPr>
          <w:trHeight w:hRule="exact" w:val="213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5C83" w14:textId="77777777" w:rsidR="00C02EBF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33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E0C3" w14:textId="77777777" w:rsidR="00C02EBF" w:rsidRPr="006C69B4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3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Л. Толстой. Детство Л. Толстого.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Из воспоминаний писателя. Подготовка сообщения о жизни и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творчестве писателя.</w:t>
            </w:r>
            <w:commentRangeEnd w:id="23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E6425" w14:textId="77777777" w:rsidR="00C02EBF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A7F9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9CCEB3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2A1A9" w14:textId="77777777" w:rsidR="00C02EBF" w:rsidRPr="006C69B4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BB51" w14:textId="77777777" w:rsidR="00C02EBF" w:rsidRPr="006C69B4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F3FB" w14:textId="77777777" w:rsidR="00C02EBF" w:rsidRPr="006C69B4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6C69B4" w14:paraId="4AF8C45C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DD14" w14:textId="77777777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34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1DAF" w14:textId="77777777" w:rsidR="00755A62" w:rsidRPr="006C69B4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4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текста рассуждения и текста-описания.</w:t>
            </w:r>
            <w:commentRangeEnd w:id="24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F9F1D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7DB85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CD822B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7610C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D065" w14:textId="77777777" w:rsidR="00755A62" w:rsidRPr="006C69B4" w:rsidRDefault="00755A62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6DAA" w14:textId="77777777" w:rsidR="009525D9" w:rsidRPr="006C69B4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6C69B4" w14:paraId="0C67C817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E0B4" w14:textId="77777777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26B8" w14:textId="77777777" w:rsidR="00755A62" w:rsidRPr="006C69B4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5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Поговорим о самом главном. Л.Н. Толстой «Акула».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Составление различных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вариантов плана.</w:t>
            </w:r>
            <w:commentRangeEnd w:id="25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825B5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B4175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0B01E4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54603E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1140" w14:textId="77777777" w:rsidR="00755A62" w:rsidRPr="006C69B4" w:rsidRDefault="00755A62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9F36" w14:textId="77777777" w:rsidR="00755A62" w:rsidRPr="006C69B4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6C69B4" w14:paraId="27B6FDF0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DC4C" w14:textId="77777777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36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FD17" w14:textId="77777777" w:rsidR="00755A62" w:rsidRPr="006C69B4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commentRangeStart w:id="26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Л.Н. Толстой «Прыжок».</w:t>
            </w:r>
            <w:r w:rsidRPr="006C69B4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Тема и главная мысль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рассказа.</w:t>
            </w:r>
            <w:commentRangeEnd w:id="26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83F03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6200C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182A8C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2533EB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B057" w14:textId="77777777" w:rsidR="00755A62" w:rsidRPr="006C69B4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B7B9" w14:textId="77777777" w:rsidR="00755A62" w:rsidRPr="006C69B4" w:rsidRDefault="00E0176F" w:rsidP="009525D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  <w:r w:rsidR="009525D9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</w:t>
            </w:r>
          </w:p>
        </w:tc>
      </w:tr>
      <w:tr w:rsidR="00755A62" w:rsidRPr="006C69B4" w14:paraId="74C29652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AFD6" w14:textId="77777777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</w:t>
            </w:r>
            <w:r w:rsidR="00755A62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81CE" w14:textId="77777777" w:rsidR="00755A62" w:rsidRPr="006C69B4" w:rsidRDefault="00A82AFC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«Великие русские писатели»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6863C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8BA2A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6A953A" w14:textId="77777777" w:rsidR="00755A62" w:rsidRPr="006C69B4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BC636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CDED" w14:textId="77777777" w:rsidR="00755A62" w:rsidRPr="006C69B4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B70" w14:textId="676291EB" w:rsidR="00835989" w:rsidRPr="006C69B4" w:rsidRDefault="00AE4467" w:rsidP="00223766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A52747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755A62" w:rsidRPr="006C69B4" w14:paraId="0EE933E7" w14:textId="77777777" w:rsidTr="00E0176F">
        <w:trPr>
          <w:trHeight w:hRule="exact" w:val="22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BCE6" w14:textId="24CC75D6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38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C028" w14:textId="77777777" w:rsidR="00755A62" w:rsidRPr="006C69B4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27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названием раздела</w:t>
            </w:r>
            <w:r w:rsidR="00A82AFC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«Литературные сказки. Что знаем и умеем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A82AFC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мире книг.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 Мамин-Сибиряк. «Сказка про Храброго зайца ».</w:t>
            </w:r>
            <w:r w:rsidR="008A4A1E" w:rsidRPr="006C69B4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A4A1E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литературной и народной сказок.</w:t>
            </w:r>
            <w:commentRangeEnd w:id="27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CC15C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29F97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215466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AFA026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BC80" w14:textId="77777777" w:rsidR="00755A62" w:rsidRPr="006C69B4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6D83" w14:textId="77777777" w:rsidR="00755A62" w:rsidRPr="006C69B4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6C69B4" w14:paraId="2EF0889A" w14:textId="77777777" w:rsidTr="00E0176F">
        <w:trPr>
          <w:trHeight w:hRule="exact" w:val="241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DB65" w14:textId="77777777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39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6730" w14:textId="6C573EDD" w:rsidR="00755A62" w:rsidRPr="006C69B4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Д. Мамин-Сиби</w:t>
            </w:r>
            <w:r w:rsidR="001E76C8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ряк. «Сказка про Храброго зайца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Характеристика героев.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90CE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3E5C3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5222C8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0D54A8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9090" w14:textId="77777777" w:rsidR="00755A62" w:rsidRPr="006C69B4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D4EE" w14:textId="77777777" w:rsidR="00755A62" w:rsidRPr="006C69B4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6C69B4" w14:paraId="33FCCC2D" w14:textId="77777777" w:rsidTr="00E0176F">
        <w:trPr>
          <w:trHeight w:hRule="exact" w:val="184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4320" w14:textId="77777777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11E5" w14:textId="77777777" w:rsidR="00755A62" w:rsidRPr="006C69B4" w:rsidRDefault="008A4A1E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Одоевский «Мороз Иванович». Сравнение героев сказки</w:t>
            </w:r>
            <w:r w:rsidR="00DC14C8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их поступкам и внешнему виду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44DEB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DEE0A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11BBEA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62E862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D26B" w14:textId="77777777" w:rsidR="00755A62" w:rsidRPr="006C69B4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0C0A" w14:textId="77777777" w:rsidR="00755A62" w:rsidRPr="006C69B4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6C69B4" w14:paraId="0C374FF0" w14:textId="77777777" w:rsidTr="00572E1D">
        <w:trPr>
          <w:trHeight w:hRule="exact" w:val="156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AD99" w14:textId="77777777" w:rsidR="00755A62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727F" w14:textId="77777777" w:rsidR="00755A62" w:rsidRPr="006C69B4" w:rsidRDefault="00A82AFC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Одоевский «Мороз Иванович».</w:t>
            </w:r>
            <w:r w:rsidR="008A4A1E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8A4A1E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плана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E102F" w14:textId="77777777" w:rsidR="00755A62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FAEB2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1DBCE0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E3D1E4" w14:textId="77777777" w:rsidR="00755A62" w:rsidRPr="006C69B4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DC9C" w14:textId="77777777" w:rsidR="00755A62" w:rsidRPr="006C69B4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4321" w14:textId="77777777" w:rsidR="00755A62" w:rsidRPr="006C69B4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6C69B4" w14:paraId="08DE74B6" w14:textId="77777777" w:rsidTr="00E0176F">
        <w:trPr>
          <w:trHeight w:hRule="exact" w:val="142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62E9" w14:textId="77777777" w:rsidR="008A4A1E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42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4B61" w14:textId="77777777" w:rsidR="008A4A1E" w:rsidRPr="006C69B4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В. Одоевский «Мороз Иванович». 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Подробный и выборочный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пересказ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D8DB2" w14:textId="77777777" w:rsidR="008A4A1E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1CE1E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2D1077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DD8E94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AC98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FB1E" w14:textId="77777777" w:rsidR="007E4EBE" w:rsidRPr="006C69B4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6C69B4" w14:paraId="4728F335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102E" w14:textId="77777777" w:rsidR="008A4A1E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43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990B" w14:textId="77777777" w:rsidR="008A4A1E" w:rsidRPr="006C69B4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В. Гаршин «Лягушка-путешественница». Нравственный смысл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0F6CA" w14:textId="77777777" w:rsidR="008A4A1E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87B46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0E08BD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723278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1070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99A4" w14:textId="77777777" w:rsidR="008A4A1E" w:rsidRPr="006C69B4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6C69B4" w14:paraId="402A33E1" w14:textId="77777777" w:rsidTr="00572E1D">
        <w:trPr>
          <w:trHeight w:hRule="exact" w:val="157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0ECD" w14:textId="77777777" w:rsidR="008A4A1E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7A14" w14:textId="77777777" w:rsidR="008A4A1E" w:rsidRPr="006C69B4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Гаршин «Лягушка-путешественница».</w:t>
            </w:r>
            <w:r w:rsidRPr="006C69B4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Характеристика героев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B4688" w14:textId="77777777" w:rsidR="008A4A1E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D8D3A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BF97ED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343F3C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AD00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A86C" w14:textId="77777777" w:rsidR="009525D9" w:rsidRPr="006C69B4" w:rsidRDefault="00E0176F" w:rsidP="009525D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1BF925C2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8A4A1E" w:rsidRPr="006C69B4" w14:paraId="27622F2E" w14:textId="77777777" w:rsidTr="00572E1D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259E" w14:textId="77777777" w:rsidR="008A4A1E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</w:t>
            </w:r>
            <w:r w:rsidR="008A4A1E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E0EE" w14:textId="300BF8D5" w:rsidR="008A4A1E" w:rsidRPr="006C69B4" w:rsidRDefault="00A52747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«Литературные сказки»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2160D" w14:textId="77777777" w:rsidR="008A4A1E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4D9D9" w14:textId="0C6D3C8A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462D99" w14:textId="5655DA12" w:rsidR="008A4A1E" w:rsidRPr="006C69B4" w:rsidRDefault="00A52747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5049A1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99DA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F09D" w14:textId="10CC3670" w:rsidR="00A52747" w:rsidRPr="006C69B4" w:rsidRDefault="00A52747" w:rsidP="00C02EB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7353D6FD" w14:textId="14647ABD" w:rsidR="00C02EB0" w:rsidRPr="006C69B4" w:rsidRDefault="00A52747" w:rsidP="00A5274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26BA9E8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8A4A1E" w:rsidRPr="006C69B4" w14:paraId="045FDF32" w14:textId="77777777" w:rsidTr="00E0176F">
        <w:trPr>
          <w:trHeight w:hRule="exact" w:val="27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C1F6" w14:textId="1E51887C" w:rsidR="008A4A1E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46</w:t>
            </w:r>
            <w:r w:rsidR="00532CE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FACB" w14:textId="77777777" w:rsidR="00BF0681" w:rsidRPr="006C69B4" w:rsidRDefault="00F649F4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8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названием раздела</w:t>
            </w:r>
            <w:r w:rsidR="00BF0681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«Были-небылицы»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F0681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Что знаем и умеем. В мире книг. </w:t>
            </w:r>
          </w:p>
          <w:p w14:paraId="35A32479" w14:textId="77777777" w:rsidR="008A4A1E" w:rsidRPr="006C69B4" w:rsidRDefault="00F649F4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Горький «Случай с Евсейкой». Приём сравнения — основной приём описания подводного царства.</w:t>
            </w:r>
            <w:commentRangeEnd w:id="28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B10EB" w14:textId="77777777" w:rsidR="008A4A1E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4F4D7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B1C467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C89DA0" w14:textId="77777777" w:rsidR="008A4A1E" w:rsidRPr="006C69B4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E6DC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3054" w14:textId="77777777" w:rsidR="009F1FFD" w:rsidRPr="006C69B4" w:rsidRDefault="00C02EB0" w:rsidP="009F1F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9F1FF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266FF60" w14:textId="77777777" w:rsidR="008A4A1E" w:rsidRPr="006C69B4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F649F4" w:rsidRPr="006C69B4" w14:paraId="5E072229" w14:textId="77777777" w:rsidTr="00E0176F">
        <w:trPr>
          <w:trHeight w:hRule="exact" w:val="269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220E" w14:textId="77777777" w:rsidR="00F649F4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</w:t>
            </w:r>
            <w:r w:rsidR="00532CE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6954" w14:textId="77777777" w:rsidR="00F649F4" w:rsidRPr="006C69B4" w:rsidRDefault="00300CED" w:rsidP="008A4A1E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9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Горький «Случай с Евсейкой». Краткий и подробный пересказ.</w:t>
            </w:r>
            <w:commentRangeEnd w:id="29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2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260E8" w14:textId="77777777" w:rsidR="00F649F4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C7043" w14:textId="77777777" w:rsidR="00F649F4" w:rsidRPr="006C69B4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8B74DC" w14:textId="77777777" w:rsidR="00F649F4" w:rsidRPr="006C69B4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0EF071" w14:textId="77777777" w:rsidR="00F649F4" w:rsidRPr="006C69B4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F4B1" w14:textId="77777777" w:rsidR="00F649F4" w:rsidRPr="006C69B4" w:rsidRDefault="00F649F4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1BBD" w14:textId="77777777" w:rsidR="00F649F4" w:rsidRPr="006C69B4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F649F4" w:rsidRPr="006C69B4" w14:paraId="7263477C" w14:textId="77777777" w:rsidTr="00E0176F">
        <w:trPr>
          <w:trHeight w:hRule="exact" w:val="269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6C70" w14:textId="77777777" w:rsidR="00F649F4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48</w:t>
            </w:r>
            <w:r w:rsidR="00532CE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F3F5" w14:textId="77777777" w:rsidR="00F649F4" w:rsidRPr="006C69B4" w:rsidRDefault="00300CED" w:rsidP="008A4A1E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0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К. Паустовский «Растрёпанный воробей».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Определение жанра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</w:t>
            </w:r>
            <w:commentRangeEnd w:id="30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3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DCDBB" w14:textId="77777777" w:rsidR="00F649F4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A3C9A" w14:textId="77777777" w:rsidR="00F649F4" w:rsidRPr="006C69B4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A3A63A" w14:textId="77777777" w:rsidR="00F649F4" w:rsidRPr="006C69B4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2CE772" w14:textId="77777777" w:rsidR="00F649F4" w:rsidRPr="006C69B4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DB3A" w14:textId="77777777" w:rsidR="00F649F4" w:rsidRPr="006C69B4" w:rsidRDefault="00F649F4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1F9A" w14:textId="77777777" w:rsidR="00F649F4" w:rsidRPr="006C69B4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532CEA" w:rsidRPr="006C69B4" w14:paraId="5178D2E8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59A7" w14:textId="77777777" w:rsidR="00532CEA" w:rsidRPr="006C69B4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49</w:t>
            </w:r>
            <w:r w:rsidR="00532CEA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5461" w14:textId="77777777" w:rsidR="00532CEA" w:rsidRPr="006C69B4" w:rsidRDefault="00300CED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1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К. Паустовский «Растрёпанный воробей».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Герои произведения. </w:t>
            </w:r>
            <w:r w:rsidRPr="006C69B4">
              <w:rPr>
                <w:rFonts w:ascii="Times New Roman" w:hAnsi="Times New Roman" w:cs="Times New Roman"/>
                <w:sz w:val="20"/>
                <w:szCs w:val="20"/>
              </w:rPr>
              <w:t>Характеристика героев.</w:t>
            </w:r>
            <w:commentRangeEnd w:id="31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3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7D89D" w14:textId="77777777" w:rsidR="00532CEA" w:rsidRPr="006C69B4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DF4E7" w14:textId="77777777" w:rsidR="00532CEA" w:rsidRPr="006C69B4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8EAC2" w14:textId="77777777" w:rsidR="00532CEA" w:rsidRPr="006C69B4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92C7BA" w14:textId="77777777" w:rsidR="00532CEA" w:rsidRPr="006C69B4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0DB3" w14:textId="77777777" w:rsidR="00532CEA" w:rsidRPr="006C69B4" w:rsidRDefault="00532CEA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71C8" w14:textId="77777777" w:rsidR="00532CEA" w:rsidRPr="006C69B4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334DADD2" w14:textId="77777777" w:rsidTr="00E0176F">
        <w:trPr>
          <w:trHeight w:hRule="exact" w:val="283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F28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4CF5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2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А. Куприн «Слон».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Основные события произведения. Составление различных вариантов плана.</w:t>
            </w:r>
            <w:commentRangeEnd w:id="32"/>
            <w:r w:rsidR="005632FB" w:rsidRPr="006C69B4">
              <w:rPr>
                <w:rStyle w:val="aff9"/>
                <w:rFonts w:ascii="Times New Roman" w:hAnsi="Times New Roman" w:cs="Times New Roman"/>
              </w:rPr>
              <w:commentReference w:id="3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D2F0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18865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9A394C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94F1B3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38BE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AD43" w14:textId="77777777" w:rsidR="00300CED" w:rsidRPr="006C69B4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5A967A1C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19E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4068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3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 Куприн «Слон». Подробный пересказ текста. </w:t>
            </w:r>
            <w:commentRangeEnd w:id="33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33"/>
            </w:r>
          </w:p>
          <w:p w14:paraId="034BA3EF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CCC9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24CC6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681912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96873A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50B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8331" w14:textId="77777777" w:rsidR="00300CED" w:rsidRPr="006C69B4" w:rsidRDefault="0032451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</w:t>
            </w:r>
            <w:r w:rsidR="00C02EB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контроль</w:t>
            </w:r>
          </w:p>
          <w:p w14:paraId="241BD3BB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6C69B4" w14:paraId="14F8C203" w14:textId="77777777" w:rsidTr="00E0176F">
        <w:trPr>
          <w:trHeight w:hRule="exact" w:val="28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617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A4D0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«Были-небылицы»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99B3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3D2FD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C1F71F" w14:textId="77777777" w:rsidR="00300CED" w:rsidRPr="006C69B4" w:rsidRDefault="00324510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2377A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2DA5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B704" w14:textId="750F4F4F" w:rsidR="00300CED" w:rsidRPr="006C69B4" w:rsidRDefault="00AE4467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32451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75BFFE1C" w14:textId="77777777" w:rsidTr="00E0176F">
        <w:trPr>
          <w:trHeight w:hRule="exact" w:val="268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B15A" w14:textId="62CBB7B0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8F61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4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«Поэтическая тетрадь» Что знаем и умеем. В мире книг. Саша Чёрный. Стихи о животных.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«Воробей». Средства художественной выразительности.</w:t>
            </w:r>
            <w:commentRangeEnd w:id="34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3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8533C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DD3DB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B52EBB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EA249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A927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26D1" w14:textId="77777777" w:rsidR="00300CED" w:rsidRPr="006C69B4" w:rsidRDefault="00C02EB0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7B65BCB1" w14:textId="77777777" w:rsidTr="00E0176F">
        <w:trPr>
          <w:trHeight w:hRule="exact" w:val="27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5E5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54.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596D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5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Саша Чёрный «Что ты тискаешь утенка», «Слон»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Авторское отношение к изображаемому.</w:t>
            </w:r>
            <w:commentRangeEnd w:id="35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3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4683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DDF1D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E54808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093557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5407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491E" w14:textId="77777777" w:rsidR="00300CED" w:rsidRPr="006C69B4" w:rsidRDefault="00C02EB0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7F063697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C65E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C590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6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А. Блок. Картины зимних забав.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для создания образа.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А. Блок «Сны», «Ворона»</w:t>
            </w:r>
            <w:commentRangeEnd w:id="36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3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9EEB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8C92A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1A1770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0212F5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10BB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9399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</w:t>
            </w:r>
          </w:p>
          <w:p w14:paraId="59CF413A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6C69B4" w14:paraId="739DE7D7" w14:textId="77777777" w:rsidTr="00E0176F">
        <w:trPr>
          <w:trHeight w:hRule="exact" w:val="313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4DF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FA89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7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 М.Пришвин «Моя Родина»</w:t>
            </w:r>
            <w:commentRangeEnd w:id="37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3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832A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B5B07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9FDDDB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0EEAE2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AF26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36D9" w14:textId="77777777" w:rsidR="00300CED" w:rsidRPr="006C69B4" w:rsidRDefault="00324510" w:rsidP="00C02EB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6C69B4" w14:paraId="06D743BD" w14:textId="77777777" w:rsidTr="00E0176F">
        <w:trPr>
          <w:trHeight w:hRule="exact" w:val="257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081D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EE51" w14:textId="77777777" w:rsidR="00324510" w:rsidRPr="006C69B4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8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Есенин «Черёмуха».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стихотворения.</w:t>
            </w:r>
            <w:commentRangeEnd w:id="38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38"/>
            </w:r>
          </w:p>
          <w:p w14:paraId="428E7297" w14:textId="77777777" w:rsidR="00324510" w:rsidRPr="006C69B4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Тест по разделу «Поэтическая тетрадь»</w:t>
            </w:r>
          </w:p>
          <w:p w14:paraId="6DCEEA89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8884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FCA1C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D932E4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8240CE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D6F6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EDF2" w14:textId="77777777" w:rsidR="00AE4467" w:rsidRPr="006C69B4" w:rsidRDefault="00AE4467" w:rsidP="00AE446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115862E9" w14:textId="77777777" w:rsidR="00300CED" w:rsidRPr="006C69B4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6C69B4" w14:paraId="2CADA081" w14:textId="77777777" w:rsidTr="00E0176F">
        <w:trPr>
          <w:trHeight w:hRule="exact" w:val="30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E5AE4" w14:textId="44C5F2D9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8019D44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9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«Люби все живое». Что знаем и умеем. В мире книг.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И. Соколов-Микитов «Листопадничек».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Почему произведение так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называется?  </w:t>
            </w:r>
            <w:commentRangeEnd w:id="39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3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B1BA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FFF3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CE303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1C0B3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70C0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55A95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6C30F180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28BA8ED8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3490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59.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44AAE4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0"/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И. Соколов-Микитов «Листопадничек».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Листопадничек —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главный герой произведения.</w:t>
            </w:r>
            <w:commentRangeEnd w:id="40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4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CCC8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E95B5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620B9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6424C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2EC3C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D97C2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1603BEC7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6C69B4" w14:paraId="1E8A9BD5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6B0F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BEB111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41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Белов «Малька провинилась». Отношение автора к главному герою.</w:t>
            </w:r>
            <w:commentRangeEnd w:id="41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41"/>
            </w:r>
          </w:p>
          <w:p w14:paraId="559BB6C3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F2BA8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ABD8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4684D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62216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8B10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C4B5C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3B03DEE4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6C69B4" w14:paraId="4454C4C2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90D6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D3E5CA" w14:textId="77777777" w:rsidR="00324510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2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Белов «Ещё про Мальку». Смысловые части.</w:t>
            </w:r>
            <w:commentRangeEnd w:id="42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42"/>
            </w:r>
          </w:p>
          <w:p w14:paraId="662320CA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DDE3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C9D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D3045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B33A8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9A5F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20C0B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</w:tc>
      </w:tr>
      <w:tr w:rsidR="00C02EB0" w:rsidRPr="006C69B4" w14:paraId="14F6F62C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D1A40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B4BF93" w14:textId="77777777" w:rsidR="00C02EB0" w:rsidRPr="006C69B4" w:rsidRDefault="00324510" w:rsidP="00C02EB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3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В. Драгунский «Он живой и светится…».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Нравственный смысл рассказа.</w:t>
            </w:r>
            <w:commentRangeEnd w:id="43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4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63855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BDBC4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3A9B3D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622D02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561E4" w14:textId="77777777" w:rsidR="00C02EB0" w:rsidRPr="006C69B4" w:rsidRDefault="00C02EB0" w:rsidP="00C02E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9628F" w14:textId="77777777" w:rsidR="00C02EB0" w:rsidRPr="006C69B4" w:rsidRDefault="00C02EB0" w:rsidP="00C02EB0">
            <w:pPr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C02EB0" w:rsidRPr="006C69B4" w14:paraId="37CEAB6B" w14:textId="77777777" w:rsidTr="00572E1D">
        <w:trPr>
          <w:trHeight w:hRule="exact" w:val="240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EB0F4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63.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E7589C" w14:textId="77777777" w:rsidR="00C02EB0" w:rsidRPr="006C69B4" w:rsidRDefault="00324510" w:rsidP="00C02EB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4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Поговорим о самом главном. В. Астафьев «Капалуха».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Герои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 Составление вопросного плана с выделением смысловых частей..</w:t>
            </w:r>
            <w:commentRangeEnd w:id="44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4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F1597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C0F2F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4F42EF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7A1E5" w14:textId="77777777" w:rsidR="00C02EB0" w:rsidRPr="006C69B4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8437" w14:textId="77777777" w:rsidR="00C02EB0" w:rsidRPr="006C69B4" w:rsidRDefault="00C02EB0" w:rsidP="00C02E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F0A66" w14:textId="77777777" w:rsidR="00C02EB0" w:rsidRPr="006C69B4" w:rsidRDefault="00C02EB0" w:rsidP="00C02EB0">
            <w:pPr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6C69B4" w14:paraId="31A7DEDB" w14:textId="77777777" w:rsidTr="00572E1D">
        <w:trPr>
          <w:trHeight w:hRule="exact" w:val="269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302D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E092DA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45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Как  хорошо уметь читать. Б. Житков «Про обезьянку».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45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4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E772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D273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358CD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81E1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75556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19D2E" w14:textId="77777777" w:rsidR="007E4EBE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6C69B4" w14:paraId="272966E6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D35A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A0F794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46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Житков «Про обезьянку».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Краткий пересказ.</w:t>
            </w:r>
            <w:commentRangeEnd w:id="46"/>
            <w:r w:rsidR="002815E4" w:rsidRPr="006C69B4">
              <w:rPr>
                <w:rStyle w:val="aff9"/>
                <w:rFonts w:ascii="Times New Roman" w:hAnsi="Times New Roman" w:cs="Times New Roman"/>
              </w:rPr>
              <w:commentReference w:id="4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6B86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D979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4C869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444C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FF5FE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CC75F" w14:textId="77777777" w:rsidR="00300CED" w:rsidRPr="006C69B4" w:rsidRDefault="00324510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776884A8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D41C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20A72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Проверочная работа по разделу «Люби все живое» 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7A17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9205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2AEE4A" w14:textId="77777777" w:rsidR="00300CED" w:rsidRPr="006C69B4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0485BF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BA35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607DC" w14:textId="150C1BEC" w:rsidR="00835989" w:rsidRPr="006C69B4" w:rsidRDefault="00A52747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6C69B4" w14:paraId="66EFA8C1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621AE" w14:textId="028173BB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67.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370BC5" w14:textId="77777777" w:rsidR="00324510" w:rsidRPr="006C69B4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7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Произведения о детях. </w:t>
            </w:r>
          </w:p>
          <w:p w14:paraId="1FCB4C46" w14:textId="77777777" w:rsidR="00324510" w:rsidRPr="006C69B4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Н. Н. Носова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«Огурцы». Главная мысль произведения. Оценка поступков героев. Сравнение героев по их поступкам.</w:t>
            </w:r>
            <w:commentRangeEnd w:id="47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47"/>
            </w:r>
          </w:p>
          <w:p w14:paraId="5539ECC0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C5AF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B828F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4CA24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FB7BE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1B0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F8C8C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7087AABC" w14:textId="77777777" w:rsidTr="002C71FA">
        <w:trPr>
          <w:trHeight w:hRule="exact" w:val="29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9E26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DF9802" w14:textId="318E8F4B" w:rsidR="00324510" w:rsidRPr="006C69B4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8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Рассказ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И. Никулиной «Бабушкин кактус». Составление портретной характеристики персонажей с</w:t>
            </w:r>
            <w:r w:rsidR="002C71FA"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приведением примеров из текста.</w:t>
            </w:r>
            <w:commentRangeEnd w:id="48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48"/>
            </w:r>
          </w:p>
          <w:p w14:paraId="44D7519A" w14:textId="77777777" w:rsidR="00324510" w:rsidRPr="006C69B4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  <w:p w14:paraId="136268B9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84AA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4295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234F3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A3C69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5F96D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EA68A" w14:textId="77777777" w:rsidR="00300CED" w:rsidRPr="006C69B4" w:rsidRDefault="0032451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6C69B4" w14:paraId="05EA7B4F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DEDC1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86B78A" w14:textId="77777777" w:rsidR="00324510" w:rsidRPr="006C69B4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9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Е. А. Пермяк «Дедушкин характер». Характеристика героев. Составление вопросов к тексту.</w:t>
            </w:r>
            <w:commentRangeEnd w:id="49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49"/>
            </w:r>
          </w:p>
          <w:p w14:paraId="413C0C57" w14:textId="77777777" w:rsidR="00324510" w:rsidRPr="006C69B4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  <w:p w14:paraId="37B22BF7" w14:textId="77777777" w:rsidR="00324510" w:rsidRPr="006C69B4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494D6BB6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Тест по произведениям о детях.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9FBCF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E141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463CD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9875F1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1922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6F9BA" w14:textId="3AA39C3A" w:rsidR="00835989" w:rsidRPr="006C69B4" w:rsidRDefault="00A52747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6A8831C6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6C69B4" w14:paraId="0C6C2C55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93B47" w14:textId="53F742DD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B3C167" w14:textId="77777777" w:rsidR="00324510" w:rsidRPr="006C69B4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0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«Поэтическая тетрадь». Что знаем и умеем. В мире книг.</w:t>
            </w:r>
          </w:p>
          <w:p w14:paraId="710F3F24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Маршак «Гроза днём», «В лесу над росистой поляной».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0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6472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A5C5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28411F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5711D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414D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02443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7A9CA3D1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D747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71.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9922C4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1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Барто «Разлука». Выразительное чтение. Отношение автора к герою.</w:t>
            </w:r>
            <w:commentRangeEnd w:id="51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77B85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A474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7D3DD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BA532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9DD1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71991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51CE1FEB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5887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90A9FA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2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 Барто «В театре».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2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59B8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BB33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D697B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7792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F00E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2081D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2228110A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B5CF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1ABE29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3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Михалков «Если».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3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DEE8F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5984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9EA0D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D774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4CAF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B0ABE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1B2C2F7F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2635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497E49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4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главном. М. Дружинина «Мамочка-мамуля!».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 xml:space="preserve"> Использование средств выразительности при чтении вслух: интонация, темп, ритм, логические ударения.</w:t>
            </w:r>
            <w:commentRangeEnd w:id="54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E783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754B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DAA051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450C1C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E48FE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024E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68DE0299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6E7B8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75.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42362" w14:textId="77777777" w:rsidR="00324510" w:rsidRPr="006C69B4" w:rsidRDefault="00300CED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commentRangeStart w:id="55"/>
            <w:r w:rsidR="00324510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Т. Бокова. «Родина — слово большое, большое!». </w:t>
            </w:r>
            <w:r w:rsidR="0032451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>Использование средств выразительности при чтении вслух: интонация, темп, ритм, логические ударения.</w:t>
            </w:r>
            <w:commentRangeEnd w:id="55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5"/>
            </w:r>
          </w:p>
          <w:p w14:paraId="321E4084" w14:textId="77777777" w:rsidR="00300CED" w:rsidRPr="006C69B4" w:rsidRDefault="00300CED" w:rsidP="00300CED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DE098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DFC7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8C160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35395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4DC86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CE370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7FBE8453" w14:textId="77777777" w:rsidTr="00324510">
        <w:trPr>
          <w:trHeight w:hRule="exact" w:val="152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6894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9DB055" w14:textId="77777777" w:rsidR="00324510" w:rsidRPr="006C69B4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6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З. Н. Александрова «Родина».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>Роль и особенности заголовка произведения.</w:t>
            </w:r>
            <w:commentRangeEnd w:id="56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6"/>
            </w:r>
          </w:p>
          <w:p w14:paraId="53825531" w14:textId="77777777" w:rsidR="00300CED" w:rsidRPr="006C69B4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B080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EC19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96872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CC3C0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70C30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B8A1F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13E511AA" w14:textId="77777777" w:rsidTr="00324510">
        <w:trPr>
          <w:trHeight w:hRule="exact" w:val="214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765C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38666D" w14:textId="77777777" w:rsidR="00300CED" w:rsidRPr="006C69B4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  <w:lang w:val="ru-RU"/>
              </w:rPr>
            </w:pPr>
            <w:commentRangeStart w:id="57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Е. Благинина «Котёнок»,  «К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укушка»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7"/>
            <w:r w:rsidR="002C71FA" w:rsidRPr="006C69B4">
              <w:rPr>
                <w:rStyle w:val="aff9"/>
                <w:rFonts w:ascii="Times New Roman" w:hAnsi="Times New Roman" w:cs="Times New Roman"/>
              </w:rPr>
              <w:commentReference w:id="5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E22FC" w14:textId="77777777" w:rsidR="00300CED" w:rsidRPr="006C69B4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1110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06766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9573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38DE1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6D3B8" w14:textId="77777777" w:rsidR="007E4EBE" w:rsidRPr="006C69B4" w:rsidRDefault="00324510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306DB548" w14:textId="77777777" w:rsidTr="00324510">
        <w:trPr>
          <w:trHeight w:hRule="exact" w:val="20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355B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5D093B" w14:textId="77777777" w:rsidR="00300CED" w:rsidRPr="006C69B4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8"/>
            <w:r w:rsidRPr="006C69B4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  <w:lang w:val="ru-RU"/>
              </w:rPr>
              <w:t>Проект «Создаём сборни</w:t>
            </w:r>
            <w:r w:rsidRPr="006C69B4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к стихов».</w:t>
            </w:r>
            <w:commentRangeEnd w:id="58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5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7E08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E129C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0CA38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EAE02A" w14:textId="77777777" w:rsidR="00300CED" w:rsidRPr="006C69B4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68ED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22829" w14:textId="1828FFF8" w:rsidR="00324510" w:rsidRPr="006C69B4" w:rsidRDefault="00A52747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практическая работа в форме проектной деятельности.</w:t>
            </w:r>
            <w:r w:rsidR="00BC39AA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32451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  <w:p w14:paraId="0C0B8158" w14:textId="77777777" w:rsidR="00300CED" w:rsidRPr="006C69B4" w:rsidRDefault="00300CED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6C69B4" w14:paraId="0E533FCA" w14:textId="77777777" w:rsidTr="00324510">
        <w:trPr>
          <w:trHeight w:hRule="exact" w:val="226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5A5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272EAD" w14:textId="77777777" w:rsidR="00300CED" w:rsidRPr="006C69B4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«Поэтическая тетрадь»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65F9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EEFC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41FC7C" w14:textId="77777777" w:rsidR="00300CED" w:rsidRPr="006C69B4" w:rsidRDefault="001448A6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8014A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57BA6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6A7D" w14:textId="6213A09B" w:rsidR="00835989" w:rsidRPr="006C69B4" w:rsidRDefault="00BC39AA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6C69B4" w14:paraId="757F0864" w14:textId="77777777" w:rsidTr="001448A6">
        <w:trPr>
          <w:trHeight w:hRule="exact" w:val="251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2DDF5" w14:textId="2CBC21AF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9D4FA" w14:textId="77777777" w:rsidR="001448A6" w:rsidRPr="006C69B4" w:rsidRDefault="001448A6" w:rsidP="001448A6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9"/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Знакомство с разделом «Собирай по ягодке-наберешь кузовок». Что знаем и умеем. В мире книг. </w:t>
            </w:r>
          </w:p>
          <w:p w14:paraId="29FC2D8C" w14:textId="77777777" w:rsidR="00300CED" w:rsidRPr="006C69B4" w:rsidRDefault="001448A6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Шергин «Собирай по ягодке – наберёшь кузовок».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Особенность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заголовка произведения.</w:t>
            </w:r>
            <w:commentRangeEnd w:id="59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5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C2C9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6DFA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EE610F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2B0E450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C044C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DCC1F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014CAC6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6C69B4" w14:paraId="7D3C555E" w14:textId="77777777" w:rsidTr="00E0176F">
        <w:trPr>
          <w:trHeight w:hRule="exact" w:val="2693"/>
        </w:trPr>
        <w:tc>
          <w:tcPr>
            <w:tcW w:w="10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1D2C7" w14:textId="77777777" w:rsidR="00300CED" w:rsidRPr="006C69B4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81.</w:t>
            </w:r>
          </w:p>
        </w:tc>
        <w:tc>
          <w:tcPr>
            <w:tcW w:w="27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FD145" w14:textId="77777777" w:rsidR="00300CED" w:rsidRPr="006C69B4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0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Шергин «Собирай по ягодке – наберёшь кузовок».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Соотнесение пословицы и содержания</w:t>
            </w:r>
            <w:r w:rsidRPr="006C69B4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</w:t>
            </w:r>
            <w:commentRangeEnd w:id="60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0"/>
            </w:r>
          </w:p>
        </w:tc>
        <w:tc>
          <w:tcPr>
            <w:tcW w:w="59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C07A6" w14:textId="77777777" w:rsidR="00300CED" w:rsidRPr="006C69B4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E655E" w14:textId="77777777" w:rsidR="00300CED" w:rsidRPr="006C69B4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437680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2604E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349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94585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067CCFCB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6C2537FD" w14:textId="77777777" w:rsidTr="001448A6">
        <w:trPr>
          <w:trHeight w:hRule="exact" w:val="14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3E0F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F99009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1448A6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М. Зощенко «Золотые слова».</w:t>
            </w:r>
            <w:r w:rsidR="001448A6" w:rsidRPr="006C69B4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448A6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Смысл названия рассказа.</w:t>
            </w:r>
          </w:p>
          <w:p w14:paraId="6417873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B3B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AE9D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89E64D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54E1D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945C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6DE79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BB1B97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0B527E8F" w14:textId="77777777" w:rsidTr="001448A6">
        <w:trPr>
          <w:trHeight w:hRule="exact" w:val="170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1C77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D0E7E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61"/>
            <w:r w:rsidR="001448A6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М. Зощенко «Великие путешественники». </w:t>
            </w:r>
            <w:r w:rsidR="001448A6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Главная мысль произведения.</w:t>
            </w:r>
            <w:commentRangeEnd w:id="61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1"/>
            </w:r>
          </w:p>
          <w:p w14:paraId="7411ECE2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996B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77A4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7B4F4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9E6F2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B02C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5B347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6FB8CB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006D5A9B" w14:textId="77777777" w:rsidTr="00E0176F">
        <w:trPr>
          <w:trHeight w:hRule="exact" w:val="22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DF64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6D38A9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Start w:id="62"/>
            <w:r w:rsidR="001448A6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М. Зощенко «Великие путешественники». </w:t>
            </w:r>
            <w:r w:rsidR="001448A6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Восстановление порядка событий.</w:t>
            </w:r>
            <w:commentRangeEnd w:id="62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2"/>
            </w:r>
          </w:p>
          <w:p w14:paraId="3723A0CF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CF0E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1ACB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1D007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A7B06B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7D4E2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EBE0A" w14:textId="77777777" w:rsidR="00300CED" w:rsidRPr="006C69B4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3D5BBB3A" w14:textId="77777777" w:rsidTr="00E0176F">
        <w:trPr>
          <w:trHeight w:hRule="exact" w:val="27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99F08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6F4FD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3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1448A6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Н. Носов «Федина задача».</w:t>
            </w:r>
            <w:r w:rsidR="001448A6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Особенности юмористического рассказа.</w:t>
            </w:r>
            <w:commentRangeEnd w:id="63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3"/>
            </w:r>
          </w:p>
          <w:p w14:paraId="51414F52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CEC95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CEA4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94203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6002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0CE42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577A4" w14:textId="77777777" w:rsidR="00300CED" w:rsidRPr="006C69B4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6AD63FB6" w14:textId="77777777" w:rsidTr="00E0176F">
        <w:trPr>
          <w:trHeight w:hRule="exact" w:val="439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A621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19A72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Start w:id="64"/>
            <w:r w:rsidR="001448A6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главном. А. Платонов «Цветок на земле».</w:t>
            </w:r>
            <w:r w:rsidR="001448A6"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Герои рассказа. Особенности речи героев.</w:t>
            </w:r>
            <w:commentRangeEnd w:id="64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4"/>
            </w:r>
          </w:p>
          <w:p w14:paraId="348EC096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F1BA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529E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355CA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31704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D314D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94B2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300CED" w:rsidRPr="006C69B4" w14:paraId="0087B5A2" w14:textId="77777777" w:rsidTr="00572E1D">
        <w:trPr>
          <w:trHeight w:hRule="exact" w:val="27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709B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F71C" w14:textId="77777777" w:rsidR="00300CED" w:rsidRPr="006C69B4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5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Платонов «Цветок на земле». Чтение по ролям.</w:t>
            </w:r>
            <w:commentRangeEnd w:id="65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5"/>
            </w:r>
          </w:p>
          <w:p w14:paraId="11E3DA45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94E8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65321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2FFAEC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9F2B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1658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06FA3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34B4079F" w14:textId="77777777" w:rsidTr="00E0176F">
        <w:trPr>
          <w:trHeight w:hRule="exact" w:val="285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FAD2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30FA2" w14:textId="77777777" w:rsidR="001448A6" w:rsidRPr="006C69B4" w:rsidRDefault="00300CED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 xml:space="preserve"> </w:t>
            </w:r>
            <w:commentRangeStart w:id="66"/>
            <w:r w:rsidR="001448A6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Н. Носов «Телефон». Анализ заголовка. </w:t>
            </w:r>
            <w:r w:rsidR="001448A6"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 юмористического рассказа.</w:t>
            </w:r>
            <w:commentRangeEnd w:id="66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6"/>
            </w:r>
          </w:p>
          <w:p w14:paraId="286B841B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FB7D9D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E2698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B3BE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851C7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14F54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D248E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029AA" w14:textId="77777777" w:rsidR="001448A6" w:rsidRPr="006C69B4" w:rsidRDefault="001448A6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76EB1C92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6C69B4" w14:paraId="5D3A7782" w14:textId="77777777" w:rsidTr="00E0176F">
        <w:trPr>
          <w:trHeight w:hRule="exact" w:val="26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53EE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AB2C0" w14:textId="77777777" w:rsidR="00300CED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«Собирай по ягодке-соберешь кузовок»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86EC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DB77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83D912" w14:textId="77777777" w:rsidR="00300CED" w:rsidRPr="006C69B4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2B720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1BB3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772C4" w14:textId="30696A95" w:rsidR="00835989" w:rsidRPr="006C69B4" w:rsidRDefault="00BC39AA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6C69B4" w14:paraId="0BA9D119" w14:textId="77777777" w:rsidTr="00E0176F">
        <w:trPr>
          <w:trHeight w:hRule="exact" w:val="26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799CF" w14:textId="294E8015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90.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45D08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«Зарубежная литература».</w:t>
            </w:r>
          </w:p>
          <w:p w14:paraId="6191FD02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знаем и умеем. В мире книг.</w:t>
            </w:r>
          </w:p>
          <w:p w14:paraId="38A40E4B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Г.-Х. Андерсен. «Гадкий утёнок». 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Особенности авторских сказок (сюжет, язык, герои). 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08C5218D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0DA4CA95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C7DF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A0DCE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7068D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729AC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8B79C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8A420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EDD5243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4097F112" w14:textId="77777777" w:rsidTr="00E0176F">
        <w:trPr>
          <w:trHeight w:hRule="exact" w:val="268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7703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7E5E9" w14:textId="77777777" w:rsidR="00300CED" w:rsidRPr="006C69B4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Г.-Х. Андерсен. «Гадкий утёнок». Нравственный смысл сказки. </w:t>
            </w: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Композиция произведения.</w:t>
            </w:r>
          </w:p>
          <w:p w14:paraId="47ABFAE1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BC45E69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7669F5D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6FC75A0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3E392F80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32E01A11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5A54CC79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0235370C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4E8D68DA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1FC5475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6840CE24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1196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8C54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A549D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0E085B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369B2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A94F4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D910C7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76AD063D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81017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5DFFF2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Г.-Х. Андерсен. «Гадкий утёнок».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Составление цитатного плана текста с выделением отдельных эпизодов, смысловых частей.   </w:t>
            </w:r>
          </w:p>
          <w:p w14:paraId="6130CC97" w14:textId="77777777" w:rsidR="00300CED" w:rsidRPr="006C69B4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5A96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19C01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2AB14C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E08FC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84644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C8667" w14:textId="77777777" w:rsidR="00300CED" w:rsidRPr="006C69B4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</w:tc>
      </w:tr>
      <w:tr w:rsidR="00300CED" w:rsidRPr="006C69B4" w14:paraId="1A1519B5" w14:textId="77777777" w:rsidTr="00E0176F">
        <w:trPr>
          <w:trHeight w:hRule="exact" w:val="28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556D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7203C6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67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Дж. Родари «Волшебный барабан». 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Тема. Идея. Заголовок. </w:t>
            </w: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Определение последовательности событий.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End w:id="67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7"/>
            </w:r>
          </w:p>
          <w:p w14:paraId="2E079235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7380B578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BBEC1F8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406DB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7EF81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1BE99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DC91B4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E966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D02E6" w14:textId="77777777" w:rsidR="00300CED" w:rsidRPr="006C69B4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3F975674" w14:textId="77777777" w:rsidTr="00E0176F">
        <w:trPr>
          <w:trHeight w:hRule="exact" w:val="311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7FAA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8114B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68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Дж. Родари «Волшебный барабан». Составление вопросного плана текста. </w:t>
            </w:r>
          </w:p>
          <w:p w14:paraId="5FAC334D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  <w:commentRangeEnd w:id="68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8"/>
            </w:r>
          </w:p>
          <w:p w14:paraId="6C38EEA1" w14:textId="77777777" w:rsidR="00300CED" w:rsidRPr="006C69B4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798A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792B0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632BD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7043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9BC00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E15CE" w14:textId="77777777" w:rsidR="00300CED" w:rsidRPr="006C69B4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6C69B4" w14:paraId="63E995E5" w14:textId="77777777" w:rsidTr="00E0176F">
        <w:trPr>
          <w:trHeight w:hRule="exact" w:val="254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C7915" w14:textId="77777777" w:rsidR="00300CED" w:rsidRPr="006C69B4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DE568" w14:textId="77777777" w:rsidR="001448A6" w:rsidRPr="006C69B4" w:rsidRDefault="001448A6" w:rsidP="001448A6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9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Джека</w:t>
            </w:r>
          </w:p>
          <w:p w14:paraId="49F6AB43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Лондона «Бурый волк». </w:t>
            </w: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Оценивание качества своего восприятия текста на слух. Главная мысль произведения.</w:t>
            </w:r>
          </w:p>
          <w:p w14:paraId="1714F312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  <w:commentRangeEnd w:id="69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69"/>
            </w:r>
          </w:p>
          <w:p w14:paraId="19BDC931" w14:textId="77777777" w:rsidR="00300CED" w:rsidRPr="006C69B4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C1380" w14:textId="77777777" w:rsidR="00300CED" w:rsidRPr="006C69B4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4DFE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6E88EC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77DB5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E568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A67B7" w14:textId="77777777" w:rsidR="00300CED" w:rsidRPr="006C69B4" w:rsidRDefault="001448A6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5F93A815" w14:textId="77777777" w:rsidTr="00E0176F">
        <w:trPr>
          <w:trHeight w:hRule="exact" w:val="255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857CC" w14:textId="77777777" w:rsidR="00300CED" w:rsidRPr="006C69B4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CEC47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70"/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Известные переводчики зарубежной литературы: С. Я.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Маршак, К. И. Чуковский, Б. В.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Заходер.</w:t>
            </w:r>
            <w:commentRangeEnd w:id="70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70"/>
            </w:r>
          </w:p>
          <w:p w14:paraId="23C117FE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41C22797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5AE29" w14:textId="77777777" w:rsidR="00300CED" w:rsidRPr="006C69B4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740B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6ACD4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1EEFE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A43B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49B3A" w14:textId="77777777" w:rsidR="00300CED" w:rsidRPr="006C69B4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2CCB3B80" w14:textId="77777777" w:rsidTr="00572E1D">
        <w:trPr>
          <w:trHeight w:hRule="exact" w:val="185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40752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99886" w14:textId="77777777" w:rsidR="00300CED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«Зарубежная литература»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D2E50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6808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FE00EE" w14:textId="77777777" w:rsidR="00300CED" w:rsidRPr="006C69B4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6795C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AA28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9E24B" w14:textId="192F6B7B" w:rsidR="00835989" w:rsidRPr="006C69B4" w:rsidRDefault="00BC39AA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6C69B4" w14:paraId="7715C18D" w14:textId="77777777" w:rsidTr="00E0176F">
        <w:trPr>
          <w:trHeight w:hRule="exact" w:val="226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678B1" w14:textId="07DCEAF9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240D3F2" w14:textId="3F7E2F3B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Комплексная контрольная работа</w:t>
            </w:r>
            <w:r w:rsidR="00BC39AA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за год.</w:t>
            </w:r>
          </w:p>
          <w:p w14:paraId="3C0FED37" w14:textId="77777777" w:rsidR="00300CED" w:rsidRPr="006C69B4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C2C06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1C23D" w14:textId="77777777" w:rsidR="00300CED" w:rsidRPr="006C69B4" w:rsidRDefault="001448A6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8572C0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032B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6D08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1941" w14:textId="4BE3B27A" w:rsidR="00C749B1" w:rsidRPr="006C69B4" w:rsidRDefault="00C749B1" w:rsidP="00C749B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Промежуточный контроль: контрольная работа в письменной форме.</w:t>
            </w:r>
          </w:p>
          <w:p w14:paraId="3E9862DE" w14:textId="0149F90D" w:rsidR="00BC39AA" w:rsidRPr="006C69B4" w:rsidRDefault="00BC39AA" w:rsidP="00AE446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6C69B4" w14:paraId="5AD0E4EC" w14:textId="77777777" w:rsidTr="00E0176F">
        <w:trPr>
          <w:trHeight w:hRule="exact" w:val="186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F3570" w14:textId="727FFC3F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4A1BCDE" w14:textId="77777777" w:rsidR="001448A6" w:rsidRPr="006C69B4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Анализ комплексной контрольной работы и выявление причин затруднения.</w:t>
            </w:r>
          </w:p>
          <w:p w14:paraId="1BD74673" w14:textId="77777777" w:rsidR="00300CED" w:rsidRPr="006C69B4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66D4A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B7C9B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38468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5E156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28099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C5E0E" w14:textId="126691B7" w:rsidR="00300CED" w:rsidRPr="006C69B4" w:rsidRDefault="00AE4467" w:rsidP="00AE44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самооценка с использованием «Оценочного листа»</w:t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099430C9" w14:textId="77777777" w:rsidTr="008A7938">
        <w:trPr>
          <w:trHeight w:hRule="exact" w:val="24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B2786" w14:textId="3BD3CAA0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1F9E7" w14:textId="734A697E" w:rsidR="008A7938" w:rsidRPr="006C69B4" w:rsidRDefault="008A7938" w:rsidP="008A793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71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Экскурсия в библиотеку: знакомство с правилами и способами выбора необходимой книги, выполнение правил юного читателя: культура поведения в библиотеке, работа с каталогом  </w:t>
            </w:r>
            <w:commentRangeEnd w:id="71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71"/>
            </w:r>
          </w:p>
          <w:p w14:paraId="4A5807D6" w14:textId="4F6CED17" w:rsidR="00300CED" w:rsidRPr="006C69B4" w:rsidRDefault="00C749B1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7383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9291B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1AB35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5F1C33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99337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171C8" w14:textId="77777777" w:rsidR="00300CED" w:rsidRPr="006C69B4" w:rsidRDefault="001448A6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016E678" w14:textId="77777777" w:rsidR="00300CED" w:rsidRPr="006C69B4" w:rsidRDefault="00300CED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6C69B4" w14:paraId="423FB03A" w14:textId="77777777" w:rsidTr="008A7938">
        <w:trPr>
          <w:trHeight w:hRule="exact" w:val="33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0426D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1B6A3" w14:textId="51A34B1B" w:rsidR="008A7938" w:rsidRPr="006C69B4" w:rsidRDefault="008A7938" w:rsidP="008A7938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72"/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С. Я. Маршак «Книжка про книжку», Н. А. Найдёнова «Мой друг». </w:t>
            </w:r>
          </w:p>
          <w:p w14:paraId="3A88722B" w14:textId="77777777" w:rsidR="008A7938" w:rsidRPr="006C69B4" w:rsidRDefault="008A7938" w:rsidP="008A7938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Выразительное чтение стихотворных и прозаических произведений с соблюдением орфоэпических и интонационных норм при чтении вслух.  </w:t>
            </w:r>
            <w:commentRangeEnd w:id="72"/>
            <w:r w:rsidR="000117D9" w:rsidRPr="006C69B4">
              <w:rPr>
                <w:rStyle w:val="aff9"/>
                <w:rFonts w:ascii="Times New Roman" w:hAnsi="Times New Roman" w:cs="Times New Roman"/>
              </w:rPr>
              <w:commentReference w:id="72"/>
            </w:r>
          </w:p>
          <w:p w14:paraId="1F90A547" w14:textId="77777777" w:rsidR="008A7938" w:rsidRPr="006C69B4" w:rsidRDefault="008A7938" w:rsidP="008A793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34C35274" w14:textId="3FFEEA9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43EF2F3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B20B4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27DB8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3DDE00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A7DE4" w14:textId="78B6DFC9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C7024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39415" w14:textId="6C74A21F" w:rsidR="00AE4F3F" w:rsidRPr="006C69B4" w:rsidRDefault="00AE4F3F" w:rsidP="00AE4F3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CE68D88" w14:textId="09589010" w:rsidR="001448A6" w:rsidRPr="006C69B4" w:rsidRDefault="001448A6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3D04EA1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965677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6C69B4" w14:paraId="6DA44D6C" w14:textId="77777777" w:rsidTr="00E0176F">
        <w:trPr>
          <w:trHeight w:hRule="exact" w:val="183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731E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51BC3" w14:textId="77777777" w:rsidR="00D23E02" w:rsidRPr="006C69B4" w:rsidRDefault="00D23E02" w:rsidP="00D23E0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Резервный урок</w:t>
            </w:r>
          </w:p>
          <w:p w14:paraId="02470E31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D23E02"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7AF81523" w14:textId="77777777" w:rsidR="00300CED" w:rsidRPr="006C69B4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FC76C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22D6A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B4F14E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9A2736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1ACF" w14:textId="77777777" w:rsidR="00300CED" w:rsidRPr="006C69B4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44905" w14:textId="77777777" w:rsidR="00300CED" w:rsidRPr="006C69B4" w:rsidRDefault="00D23E02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8422C25" w14:textId="77777777" w:rsidR="00300CED" w:rsidRPr="006C69B4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C6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6C69B4" w14:paraId="7878F6B6" w14:textId="77777777" w:rsidTr="00E0176F">
        <w:trPr>
          <w:trHeight w:hRule="exact" w:val="808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B1B19" w14:textId="77777777" w:rsidR="00300CED" w:rsidRPr="006C69B4" w:rsidRDefault="00300CED" w:rsidP="00300CE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B7975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F3C26" w14:textId="670F1D21" w:rsidR="00300CED" w:rsidRPr="006C69B4" w:rsidRDefault="00BC39AA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732B95" w14:textId="4C87899E" w:rsidR="00300CED" w:rsidRPr="006C69B4" w:rsidRDefault="00BC39AA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69B4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43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5BF2A9" w14:textId="77777777" w:rsidR="00300CED" w:rsidRPr="006C69B4" w:rsidRDefault="00300CED" w:rsidP="00300CED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539DA298" w14:textId="77777777" w:rsidR="00AD232C" w:rsidRPr="006C69B4" w:rsidRDefault="00AD232C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6173926F" w14:textId="77777777" w:rsidR="00AD232C" w:rsidRPr="006C69B4" w:rsidRDefault="00AD232C">
      <w:pPr>
        <w:rPr>
          <w:rFonts w:ascii="Times New Roman" w:hAnsi="Times New Roman" w:cs="Times New Roman"/>
        </w:rPr>
        <w:sectPr w:rsidR="00AD232C" w:rsidRPr="006C69B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9C597C6" w14:textId="77777777" w:rsidR="00AD232C" w:rsidRPr="006C69B4" w:rsidRDefault="00AD232C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1C5C4C8A" w14:textId="77777777" w:rsidR="00AD232C" w:rsidRPr="006C69B4" w:rsidRDefault="005527B1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УЧЕБНО-МЕТОДИЧЕСКОЕ ОБЕСПЕЧЕНИЕ ОБРАЗОВАТЕЛЬНОГО ПРОЦЕССА </w:t>
      </w:r>
    </w:p>
    <w:p w14:paraId="1BF11A29" w14:textId="77777777" w:rsidR="00AD232C" w:rsidRPr="006C69B4" w:rsidRDefault="005527B1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B854A13" w14:textId="06CFD6D6" w:rsidR="00142618" w:rsidRPr="006C69B4" w:rsidRDefault="005527B1" w:rsidP="00142618">
      <w:pPr>
        <w:autoSpaceDE w:val="0"/>
        <w:autoSpaceDN w:val="0"/>
        <w:spacing w:before="166" w:after="0" w:line="271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6C69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Климанова Л.Ф., Виноградская Л.А., Горецкий В.Г., Литературное чтение (в 2 частях). Учебник. 3 класс. Акционерное общест</w:t>
      </w:r>
      <w:r w:rsidR="006E0DD1" w:rsidRPr="006C69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«Издательство «Просвещение»</w:t>
      </w:r>
      <w:r w:rsidRPr="006C69B4">
        <w:rPr>
          <w:rFonts w:ascii="Times New Roman" w:hAnsi="Times New Roman" w:cs="Times New Roman"/>
          <w:sz w:val="24"/>
          <w:szCs w:val="24"/>
          <w:lang w:val="ru-RU"/>
        </w:rPr>
        <w:br/>
      </w:r>
      <w:r w:rsidR="00142618" w:rsidRPr="006C69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37770B4" w14:textId="77777777" w:rsidR="00AD232C" w:rsidRPr="006C69B4" w:rsidRDefault="005527B1" w:rsidP="00142618">
      <w:pPr>
        <w:autoSpaceDE w:val="0"/>
        <w:autoSpaceDN w:val="0"/>
        <w:spacing w:before="166" w:after="0" w:line="271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82B6CE6" w14:textId="77777777" w:rsidR="00142618" w:rsidRPr="006C69B4" w:rsidRDefault="006C69B4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51" w:history="1">
        <w:r w:rsidR="00142618" w:rsidRPr="006C69B4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https://cdn.catalog.prosv.ru/attachment/4331d5fc-2f22-11e7-affc-0050569c7d18.pdf</w:t>
        </w:r>
      </w:hyperlink>
      <w:r w:rsidR="00142618" w:rsidRPr="006C69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4FDA6A5" w14:textId="77777777" w:rsidR="00AD232C" w:rsidRPr="006C69B4" w:rsidRDefault="005527B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C6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1EEE1C7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2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https</w:t>
        </w:r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://</w:t>
        </w:r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quizizz</w:t>
        </w:r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.</w:t>
        </w:r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com</w:t>
        </w:r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4588753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3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https://nearpod.com/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34C7B0F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4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https://www.plickers.com/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819A453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5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https://genial.ly/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AC1CEA1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6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https://www.zipgrade.com/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820FC75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7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https://www.umaigra.com/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4820C04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8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https://worksheets.ru/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C13C481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9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https://www.liveworksheets.com/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D66548B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60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https://udoba.org/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9C61D82" w14:textId="77777777" w:rsidR="00142618" w:rsidRPr="006C69B4" w:rsidRDefault="006C69B4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61" w:history="1">
        <w:r w:rsidR="00142618" w:rsidRPr="006C69B4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https://learningapps.org/</w:t>
        </w:r>
      </w:hyperlink>
      <w:r w:rsidR="00142618"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066C2DE" w14:textId="1B021838" w:rsidR="00AD232C" w:rsidRPr="006C69B4" w:rsidRDefault="00142618" w:rsidP="00142618">
      <w:pPr>
        <w:rPr>
          <w:rFonts w:ascii="Times New Roman" w:hAnsi="Times New Roman" w:cs="Times New Roman"/>
          <w:sz w:val="24"/>
          <w:szCs w:val="24"/>
          <w:lang w:val="ru-RU"/>
        </w:rPr>
        <w:sectPr w:rsidR="00AD232C" w:rsidRPr="006C69B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6C69B4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  <w:r w:rsidRPr="006C69B4">
        <w:rPr>
          <w:rFonts w:ascii="Times New Roman" w:eastAsia="Times New Roman" w:hAnsi="Times New Roman" w:cs="Times New Roman"/>
          <w:w w:val="97"/>
          <w:sz w:val="24"/>
          <w:szCs w:val="24"/>
          <w:lang w:val="ru-RU"/>
        </w:rPr>
        <w:t>https://teachermade.com/</w:t>
      </w:r>
      <w:bookmarkStart w:id="73" w:name="_GoBack"/>
      <w:bookmarkEnd w:id="73"/>
    </w:p>
    <w:p w14:paraId="043CCE74" w14:textId="77777777" w:rsidR="005527B1" w:rsidRPr="006C69B4" w:rsidRDefault="005527B1">
      <w:pPr>
        <w:rPr>
          <w:rFonts w:ascii="Times New Roman" w:hAnsi="Times New Roman" w:cs="Times New Roman"/>
          <w:lang w:val="ru-RU"/>
        </w:rPr>
      </w:pPr>
    </w:p>
    <w:sectPr w:rsidR="005527B1" w:rsidRPr="006C69B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Пользователь Windows" w:date="2022-08-16T11:52:00Z" w:initials="ПW">
    <w:p w14:paraId="7A77D6B6" w14:textId="5EC22647" w:rsidR="006E0DD1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Текущий контроль;</w:t>
      </w:r>
    </w:p>
    <w:p w14:paraId="3FBD5DBE" w14:textId="05ED1533" w:rsidR="006E0DD1" w:rsidRDefault="006E0DD1">
      <w:pPr>
        <w:pStyle w:val="affa"/>
        <w:rPr>
          <w:lang w:val="ru-RU"/>
        </w:rPr>
      </w:pPr>
      <w:r>
        <w:rPr>
          <w:lang w:val="ru-RU"/>
        </w:rPr>
        <w:t>Промежуточный контроль;</w:t>
      </w:r>
    </w:p>
    <w:p w14:paraId="59434CFB" w14:textId="7352FB19" w:rsidR="006E0DD1" w:rsidRPr="00A258DE" w:rsidRDefault="006E0DD1">
      <w:pPr>
        <w:pStyle w:val="affa"/>
        <w:rPr>
          <w:lang w:val="ru-RU"/>
        </w:rPr>
      </w:pPr>
      <w:r>
        <w:rPr>
          <w:lang w:val="ru-RU"/>
        </w:rPr>
        <w:t>Итоговый контроль.</w:t>
      </w:r>
    </w:p>
  </w:comment>
  <w:comment w:id="1" w:author="Пользователь Windows" w:date="2022-08-16T11:48:00Z" w:initials="ПW">
    <w:p w14:paraId="0F426413" w14:textId="12228CA5" w:rsidR="006E0DD1" w:rsidRPr="0015320A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</w:comment>
  <w:comment w:id="2" w:author="Пользователь Windows" w:date="2022-08-16T13:18:00Z" w:initials="ПW">
    <w:p w14:paraId="41773C5C" w14:textId="1C1C3547" w:rsidR="006E0DD1" w:rsidRPr="00FF188F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</w:comment>
  <w:comment w:id="3" w:author="Пользователь Windows" w:date="2022-08-31T23:12:00Z" w:initials="ПW">
    <w:p w14:paraId="68B7B3DF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5EFB955D" w14:textId="749DE71A" w:rsidR="006E0DD1" w:rsidRPr="007015A4" w:rsidRDefault="006E0DD1">
      <w:pPr>
        <w:pStyle w:val="affa"/>
        <w:rPr>
          <w:lang w:val="ru-RU"/>
        </w:rPr>
      </w:pPr>
    </w:p>
  </w:comment>
  <w:comment w:id="4" w:author="Пользователь Windows" w:date="2022-08-31T23:12:00Z" w:initials="ПW">
    <w:p w14:paraId="39661ADF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A7C73B6" w14:textId="436FF711" w:rsidR="006E0DD1" w:rsidRPr="007015A4" w:rsidRDefault="006E0DD1">
      <w:pPr>
        <w:pStyle w:val="affa"/>
        <w:rPr>
          <w:lang w:val="ru-RU"/>
        </w:rPr>
      </w:pPr>
    </w:p>
  </w:comment>
  <w:comment w:id="5" w:author="Пользователь Windows" w:date="2022-08-31T23:12:00Z" w:initials="ПW">
    <w:p w14:paraId="16D1500E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D21B2BB" w14:textId="30D281FB" w:rsidR="006E0DD1" w:rsidRPr="007015A4" w:rsidRDefault="006E0DD1">
      <w:pPr>
        <w:pStyle w:val="affa"/>
        <w:rPr>
          <w:lang w:val="ru-RU"/>
        </w:rPr>
      </w:pPr>
    </w:p>
  </w:comment>
  <w:comment w:id="6" w:author="Пользователь Windows" w:date="2022-08-31T23:17:00Z" w:initials="ПW">
    <w:p w14:paraId="1A79632E" w14:textId="4423209B" w:rsidR="006E0DD1" w:rsidRPr="00B86BA6" w:rsidRDefault="006E0DD1" w:rsidP="007015A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CE1AAD9" w14:textId="3EEBC662" w:rsidR="006E0DD1" w:rsidRPr="005632FB" w:rsidRDefault="006E0DD1" w:rsidP="007015A4">
      <w:pPr>
        <w:pStyle w:val="affa"/>
        <w:rPr>
          <w:rFonts w:ascii="Times New Roman" w:eastAsia="Times New Roman" w:hAnsi="Times New Roman"/>
          <w:color w:val="000000"/>
          <w:w w:val="97"/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». </w:t>
      </w:r>
    </w:p>
  </w:comment>
  <w:comment w:id="7" w:author="Пользователь Windows" w:date="2022-08-31T23:18:00Z" w:initials="ПW">
    <w:p w14:paraId="15F16D88" w14:textId="3BFA4D8A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8ED7FD0" w14:textId="5DE983BB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8" w:author="Пользователь Windows" w:date="2022-08-31T23:19:00Z" w:initials="ПW">
    <w:p w14:paraId="7DD99D95" w14:textId="6CAB431C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AE4C0C2" w14:textId="6F8F0CC3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9" w:author="Пользователь Windows" w:date="2022-08-31T23:19:00Z" w:initials="ПW">
    <w:p w14:paraId="6DF87A11" w14:textId="4111EC4B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0D61B81" w14:textId="1DE183EE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0" w:author="Пользователь Windows" w:date="2022-08-31T23:19:00Z" w:initials="ПW">
    <w:p w14:paraId="257E407E" w14:textId="0AC805B5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B3AC906" w14:textId="12A6A3AB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1" w:author="Пользователь Windows" w:date="2022-08-31T23:23:00Z" w:initials="ПW">
    <w:p w14:paraId="581BF32A" w14:textId="049BA995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FE4A46F" w14:textId="4600E1E2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2" w:author="Пользователь Windows" w:date="2022-08-31T23:24:00Z" w:initials="ПW">
    <w:p w14:paraId="7AECEB0C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AE67E9C" w14:textId="6E0217B4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3" w:author="Пользователь Windows" w:date="2022-08-31T23:24:00Z" w:initials="ПW">
    <w:p w14:paraId="48814355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544767" w14:textId="2200E8ED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4" w:author="Пользователь Windows" w:date="2022-08-31T23:25:00Z" w:initials="ПW">
    <w:p w14:paraId="757D9337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7F485CC" w14:textId="6D85924C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5" w:author="Пользователь Windows" w:date="2022-08-31T23:25:00Z" w:initials="ПW">
    <w:p w14:paraId="6BBD842E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84A6E69" w14:textId="6084CC2C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6" w:author="Пользователь Windows" w:date="2022-08-31T23:25:00Z" w:initials="ПW">
    <w:p w14:paraId="00B36F98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99B0BD" w14:textId="7ECCD735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7" w:author="Пользователь Windows" w:date="2022-08-31T23:25:00Z" w:initials="ПW">
    <w:p w14:paraId="572FA5C8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36906EA" w14:textId="59F7CFEF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8" w:author="Пользователь Windows" w:date="2022-08-31T23:25:00Z" w:initials="ПW">
    <w:p w14:paraId="61E846BD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2F0DB58" w14:textId="26EEA9A3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9" w:author="Пользователь Windows" w:date="2022-08-31T23:26:00Z" w:initials="ПW">
    <w:p w14:paraId="7341890E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CEE980D" w14:textId="3FF7727A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И.А.Крылова».</w:t>
      </w:r>
    </w:p>
  </w:comment>
  <w:comment w:id="20" w:author="Пользователь Windows" w:date="2022-08-31T23:27:00Z" w:initials="ПW">
    <w:p w14:paraId="2C367C1F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2EF8006" w14:textId="41446F3A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И.А.Крылова».</w:t>
      </w:r>
    </w:p>
  </w:comment>
  <w:comment w:id="21" w:author="Пользователь Windows" w:date="2022-08-31T23:28:00Z" w:initials="ПW">
    <w:p w14:paraId="70B8AF05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3BFA6A0" w14:textId="3A761EF3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5632FB">
        <w:rPr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поэтов и писателей Х</w:t>
      </w:r>
      <w:r w:rsidRPr="005632FB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века».</w:t>
      </w:r>
    </w:p>
  </w:comment>
  <w:comment w:id="22" w:author="Пользователь Windows" w:date="2022-08-31T23:29:00Z" w:initials="ПW">
    <w:p w14:paraId="486E55A3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08E1702" w14:textId="4BD81DCA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5632FB">
        <w:rPr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поэтов и писателей Х</w:t>
      </w:r>
      <w:r w:rsidRPr="005632FB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века».</w:t>
      </w:r>
    </w:p>
  </w:comment>
  <w:comment w:id="23" w:author="Пользователь Windows" w:date="2022-08-31T23:32:00Z" w:initials="ПW">
    <w:p w14:paraId="30C0A42C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62660BC" w14:textId="0B6CFDE8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4" w:author="Пользователь Windows" w:date="2022-08-31T23:32:00Z" w:initials="ПW">
    <w:p w14:paraId="78C39F1B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F5567B9" w14:textId="03BBC0EE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5" w:author="Пользователь Windows" w:date="2022-08-31T23:33:00Z" w:initials="ПW">
    <w:p w14:paraId="6847226D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4E51026" w14:textId="0C00AC0F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6" w:author="Пользователь Windows" w:date="2022-08-31T23:33:00Z" w:initials="ПW">
    <w:p w14:paraId="78982876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0D5639D" w14:textId="00553F9E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7" w:author="Пользователь Windows" w:date="2022-08-31T23:33:00Z" w:initials="ПW">
    <w:p w14:paraId="0CF58E59" w14:textId="761E0472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76308A" w14:textId="4E7BC6BB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8" w:author="Пользователь Windows" w:date="2022-08-31T23:35:00Z" w:initials="ПW">
    <w:p w14:paraId="793473A6" w14:textId="5D8348B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B4DC8A7" w14:textId="1913A74C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29" w:author="Пользователь Windows" w:date="2022-08-31T23:37:00Z" w:initials="ПW">
    <w:p w14:paraId="68273FA1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205C516" w14:textId="44C0E293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0" w:author="Пользователь Windows" w:date="2022-08-31T23:37:00Z" w:initials="ПW">
    <w:p w14:paraId="1DF51C70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6C0E823" w14:textId="5F50B01B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1" w:author="Пользователь Windows" w:date="2022-08-31T23:38:00Z" w:initials="ПW">
    <w:p w14:paraId="10B91D69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65889EA" w14:textId="28AA0BA7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2" w:author="Пользователь Windows" w:date="2022-08-31T23:38:00Z" w:initials="ПW">
    <w:p w14:paraId="107FE236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E8DDC96" w14:textId="1515F13C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3" w:author="Пользователь Windows" w:date="2022-08-31T23:38:00Z" w:initials="ПW">
    <w:p w14:paraId="223D83C5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DB3809D" w14:textId="2CF4D66A" w:rsidR="006E0DD1" w:rsidRPr="00B67C5D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4" w:author="Пользователь Windows" w:date="2022-08-31T23:40:00Z" w:initials="ПW">
    <w:p w14:paraId="1B01D58D" w14:textId="32D408D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EE5850E" w14:textId="295B116D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5" w:author="Пользователь Windows" w:date="2022-08-31T23:41:00Z" w:initials="ПW">
    <w:p w14:paraId="1EB14ED1" w14:textId="252FE2A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5B855FF" w14:textId="132961C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6" w:author="Пользователь Windows" w:date="2022-08-31T23:42:00Z" w:initials="ПW">
    <w:p w14:paraId="47A01DD9" w14:textId="76320E5D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598A519" w14:textId="64A5E12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7" w:author="Пользователь Windows" w:date="2022-08-31T23:42:00Z" w:initials="ПW">
    <w:p w14:paraId="4E3DE051" w14:textId="2A8912A1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ABB6E68" w14:textId="55C40BE7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38" w:author="Пользователь Windows" w:date="2022-08-31T23:43:00Z" w:initials="ПW">
    <w:p w14:paraId="13565A1B" w14:textId="5E9F639B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F4454D9" w14:textId="72CB7195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9" w:author="Пользователь Windows" w:date="2022-08-31T23:44:00Z" w:initials="ПW">
    <w:p w14:paraId="067AFAC7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F2795EA" w14:textId="36F3631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D097A94" w14:textId="7ACC628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</w:comment>
  <w:comment w:id="40" w:author="Пользователь Windows" w:date="2022-08-31T23:47:00Z" w:initials="ПW">
    <w:p w14:paraId="5A63B619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E4DBC5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22CFEB6" w14:textId="473E4418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1" w:author="Пользователь Windows" w:date="2022-08-31T23:47:00Z" w:initials="ПW">
    <w:p w14:paraId="131C2BF1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ACE6EC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AC7304D" w14:textId="1C7BB06A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2" w:author="Пользователь Windows" w:date="2022-08-31T23:47:00Z" w:initials="ПW">
    <w:p w14:paraId="6DA24823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5B65E14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02BA53A" w14:textId="4043E661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3" w:author="Пользователь Windows" w:date="2022-08-31T23:47:00Z" w:initials="ПW">
    <w:p w14:paraId="7DAFEC36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6105D0F8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7E9EB29" w14:textId="372EB5F3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4" w:author="Пользователь Windows" w:date="2022-08-31T23:48:00Z" w:initials="ПW">
    <w:p w14:paraId="48FC1353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97E2F59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6070EC9" w14:textId="48EB14CA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5" w:author="Пользователь Windows" w:date="2022-08-31T23:48:00Z" w:initials="ПW">
    <w:p w14:paraId="02FDFE1A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6509D7F3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D8970B5" w14:textId="45AE8170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6" w:author="Пользователь Windows" w:date="2022-08-31T23:48:00Z" w:initials="ПW">
    <w:p w14:paraId="5F97007C" w14:textId="0CE011DB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Закончили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EFA857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2A86F57" w14:textId="2BDE053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7" w:author="Пользователь Windows" w:date="2022-08-31T23:49:00Z" w:initials="ПW">
    <w:p w14:paraId="4D3890FD" w14:textId="4B8A7699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59FAE1C3" w14:textId="61893B32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0E1F1D92" w14:textId="3DC20224" w:rsidR="006E0DD1" w:rsidRPr="00B86BA6" w:rsidRDefault="006E0DD1" w:rsidP="002C71FA">
      <w:pPr>
        <w:pStyle w:val="affa"/>
        <w:rPr>
          <w:lang w:val="ru-RU"/>
        </w:rPr>
      </w:pPr>
    </w:p>
    <w:p w14:paraId="0B19AF44" w14:textId="736579B9" w:rsidR="006E0DD1" w:rsidRPr="002C71FA" w:rsidRDefault="006E0DD1">
      <w:pPr>
        <w:pStyle w:val="affa"/>
        <w:rPr>
          <w:lang w:val="ru-RU"/>
        </w:rPr>
      </w:pPr>
    </w:p>
  </w:comment>
  <w:comment w:id="48" w:author="Пользователь Windows" w:date="2022-08-31T23:50:00Z" w:initials="ПW">
    <w:p w14:paraId="06225078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10A12434" w14:textId="363F8444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451C0C7C" w14:textId="22927761" w:rsidR="006E0DD1" w:rsidRPr="002C71FA" w:rsidRDefault="006E0DD1" w:rsidP="002C71FA">
      <w:pPr>
        <w:pStyle w:val="affa"/>
        <w:rPr>
          <w:lang w:val="ru-RU"/>
        </w:rPr>
      </w:pPr>
    </w:p>
  </w:comment>
  <w:comment w:id="49" w:author="Пользователь Windows" w:date="2022-08-31T23:51:00Z" w:initials="ПW">
    <w:p w14:paraId="447545A9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51FB45A3" w14:textId="25AE1619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5BC7E956" w14:textId="307C1A12" w:rsidR="006E0DD1" w:rsidRPr="002C71FA" w:rsidRDefault="006E0DD1" w:rsidP="002C71FA">
      <w:pPr>
        <w:pStyle w:val="affa"/>
        <w:rPr>
          <w:lang w:val="ru-RU"/>
        </w:rPr>
      </w:pPr>
    </w:p>
  </w:comment>
  <w:comment w:id="50" w:author="Пользователь Windows" w:date="2022-08-31T23:54:00Z" w:initials="ПW">
    <w:p w14:paraId="68018A92" w14:textId="2378FFCB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3DD1FDB" w14:textId="0F683E0B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1" w:author="Пользователь Windows" w:date="2022-08-31T23:56:00Z" w:initials="ПW">
    <w:p w14:paraId="59A51957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D20EDA2" w14:textId="2DCA0841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2" w:author="Пользователь Windows" w:date="2022-08-31T23:56:00Z" w:initials="ПW">
    <w:p w14:paraId="5B14409C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AAB83CC" w14:textId="32FF84A1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3" w:author="Пользователь Windows" w:date="2022-08-31T23:56:00Z" w:initials="ПW">
    <w:p w14:paraId="48184388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F8FD3CE" w14:textId="65E39B76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4" w:author="Пользователь Windows" w:date="2022-08-31T23:56:00Z" w:initials="ПW">
    <w:p w14:paraId="3177D7C6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7CFDCA6" w14:textId="5D9D8784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5" w:author="Пользователь Windows" w:date="2022-08-31T23:57:00Z" w:initials="ПW">
    <w:p w14:paraId="36C4B31E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F64C2D1" w14:textId="5EDFD76E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56" w:author="Пользователь Windows" w:date="2022-08-31T23:57:00Z" w:initials="ПW">
    <w:p w14:paraId="70AE163A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  <w:p w14:paraId="6197968B" w14:textId="6866415A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F774CDB" w14:textId="35E618ED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6ECC38C9" w14:textId="77777777" w:rsidR="006E0DD1" w:rsidRPr="002C71FA" w:rsidRDefault="006E0DD1" w:rsidP="002C71FA">
      <w:pPr>
        <w:pStyle w:val="affa"/>
        <w:rPr>
          <w:lang w:val="ru-RU"/>
        </w:rPr>
      </w:pPr>
    </w:p>
    <w:p w14:paraId="4C58857B" w14:textId="33E35424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</w:comment>
  <w:comment w:id="57" w:author="Пользователь Windows" w:date="2022-08-31T23:58:00Z" w:initials="ПW">
    <w:p w14:paraId="11897127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756FFE8" w14:textId="60C6ADB2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8" w:author="Пользователь Windows" w:date="2022-08-31T23:58:00Z" w:initials="ПW">
    <w:p w14:paraId="6AB5E277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C1227CE" w14:textId="5EBDEBC2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9" w:author="Пользователь Windows" w:date="2022-08-31T23:59:00Z" w:initials="ПW">
    <w:p w14:paraId="7DD346D4" w14:textId="08A19243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70A6D55" w14:textId="50EBA58B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0" w:author="Пользователь Windows" w:date="2022-09-01T00:00:00Z" w:initials="ПW">
    <w:p w14:paraId="088FF9A7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B3AB151" w14:textId="16692B53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1" w:author="Пользователь Windows" w:date="2022-09-01T00:00:00Z" w:initials="ПW">
    <w:p w14:paraId="625B14FB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BAFD6B5" w14:textId="5B40C716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2" w:author="Пользователь Windows" w:date="2022-09-01T00:01:00Z" w:initials="ПW">
    <w:p w14:paraId="317E035D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F227207" w14:textId="4A53DB01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3" w:author="Пользователь Windows" w:date="2022-09-01T00:01:00Z" w:initials="ПW">
    <w:p w14:paraId="7DD21F84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E059580" w14:textId="010FF8A7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4" w:author="Пользователь Windows" w:date="2022-09-01T00:01:00Z" w:initials="ПW">
    <w:p w14:paraId="478B5CC3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CC2CF25" w14:textId="4872826D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5" w:author="Пользователь Windows" w:date="2022-09-01T00:01:00Z" w:initials="ПW">
    <w:p w14:paraId="69B34F36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C02646A" w14:textId="1EF2AD13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6" w:author="Пользователь Windows" w:date="2022-09-01T00:02:00Z" w:initials="ПW">
    <w:p w14:paraId="051CE135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EE67F4D" w14:textId="3FF864A7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7" w:author="Пользователь Windows" w:date="2022-09-01T00:02:00Z" w:initials="ПW">
    <w:p w14:paraId="6DC1F4A0" w14:textId="2FB2A400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373A2F90" w14:textId="4E3F796F" w:rsidR="006E0DD1" w:rsidRPr="000117D9" w:rsidRDefault="006E0DD1">
      <w:pPr>
        <w:pStyle w:val="affa"/>
        <w:rPr>
          <w:lang w:val="ru-RU"/>
        </w:rPr>
      </w:pPr>
    </w:p>
  </w:comment>
  <w:comment w:id="68" w:author="Пользователь Windows" w:date="2022-09-01T00:03:00Z" w:initials="ПW">
    <w:p w14:paraId="228796FF" w14:textId="5C93DDD9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177E654B" w14:textId="6700BE0B" w:rsidR="006E0DD1" w:rsidRPr="000117D9" w:rsidRDefault="006E0DD1">
      <w:pPr>
        <w:pStyle w:val="affa"/>
        <w:rPr>
          <w:lang w:val="ru-RU"/>
        </w:rPr>
      </w:pPr>
    </w:p>
  </w:comment>
  <w:comment w:id="69" w:author="Пользователь Windows" w:date="2022-09-01T00:03:00Z" w:initials="ПW">
    <w:p w14:paraId="6C09DDB2" w14:textId="2E4307ED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2E07C737" w14:textId="7B7253E8" w:rsidR="006E0DD1" w:rsidRPr="000117D9" w:rsidRDefault="006E0DD1">
      <w:pPr>
        <w:pStyle w:val="affa"/>
        <w:rPr>
          <w:lang w:val="ru-RU"/>
        </w:rPr>
      </w:pPr>
    </w:p>
  </w:comment>
  <w:comment w:id="70" w:author="Пользователь Windows" w:date="2022-09-01T00:03:00Z" w:initials="ПW">
    <w:p w14:paraId="362F1797" w14:textId="709564A5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28FB597A" w14:textId="4DA46121" w:rsidR="006E0DD1" w:rsidRPr="000117D9" w:rsidRDefault="006E0DD1">
      <w:pPr>
        <w:pStyle w:val="affa"/>
        <w:rPr>
          <w:lang w:val="ru-RU"/>
        </w:rPr>
      </w:pPr>
    </w:p>
  </w:comment>
  <w:comment w:id="71" w:author="Пользователь Windows" w:date="2022-09-01T00:04:00Z" w:initials="ПW">
    <w:p w14:paraId="19EA2038" w14:textId="77777777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45E2BD11" w14:textId="77777777" w:rsidR="006E0DD1" w:rsidRPr="000117D9" w:rsidRDefault="006E0DD1" w:rsidP="000117D9">
      <w:pPr>
        <w:pStyle w:val="affa"/>
        <w:rPr>
          <w:lang w:val="ru-RU"/>
        </w:rPr>
      </w:pPr>
    </w:p>
    <w:p w14:paraId="08BDEA48" w14:textId="78D18805" w:rsidR="006E0DD1" w:rsidRPr="00B67C5D" w:rsidRDefault="006E0DD1">
      <w:pPr>
        <w:pStyle w:val="affa"/>
        <w:rPr>
          <w:lang w:val="ru-RU"/>
        </w:rPr>
      </w:pPr>
    </w:p>
  </w:comment>
  <w:comment w:id="72" w:author="Пользователь Windows" w:date="2022-09-01T00:05:00Z" w:initials="ПW">
    <w:p w14:paraId="2D695966" w14:textId="77777777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3D977067" w14:textId="77777777" w:rsidR="006E0DD1" w:rsidRPr="000117D9" w:rsidRDefault="006E0DD1" w:rsidP="000117D9">
      <w:pPr>
        <w:pStyle w:val="affa"/>
        <w:rPr>
          <w:lang w:val="ru-RU"/>
        </w:rPr>
      </w:pPr>
    </w:p>
    <w:p w14:paraId="267C0A47" w14:textId="7FA30E52" w:rsidR="006E0DD1" w:rsidRPr="00B67C5D" w:rsidRDefault="006E0DD1">
      <w:pPr>
        <w:pStyle w:val="affa"/>
        <w:rPr>
          <w:lang w:val="ru-RU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34CFB" w15:done="0"/>
  <w15:commentEx w15:paraId="0F426413" w15:done="0"/>
  <w15:commentEx w15:paraId="41773C5C" w15:done="0"/>
  <w15:commentEx w15:paraId="5EFB955D" w15:done="0"/>
  <w15:commentEx w15:paraId="6A7C73B6" w15:done="0"/>
  <w15:commentEx w15:paraId="1D21B2BB" w15:done="0"/>
  <w15:commentEx w15:paraId="1CE1AAD9" w15:done="0"/>
  <w15:commentEx w15:paraId="08ED7FD0" w15:done="0"/>
  <w15:commentEx w15:paraId="2AE4C0C2" w15:done="0"/>
  <w15:commentEx w15:paraId="50D61B81" w15:done="0"/>
  <w15:commentEx w15:paraId="0B3AC906" w15:done="0"/>
  <w15:commentEx w15:paraId="4FE4A46F" w15:done="0"/>
  <w15:commentEx w15:paraId="2AE67E9C" w15:done="0"/>
  <w15:commentEx w15:paraId="61544767" w15:done="0"/>
  <w15:commentEx w15:paraId="17F485CC" w15:done="0"/>
  <w15:commentEx w15:paraId="384A6E69" w15:done="0"/>
  <w15:commentEx w15:paraId="6199B0BD" w15:done="0"/>
  <w15:commentEx w15:paraId="136906EA" w15:done="0"/>
  <w15:commentEx w15:paraId="12F0DB58" w15:done="0"/>
  <w15:commentEx w15:paraId="2CEE980D" w15:done="0"/>
  <w15:commentEx w15:paraId="12EF8006" w15:done="0"/>
  <w15:commentEx w15:paraId="03BFA6A0" w15:done="0"/>
  <w15:commentEx w15:paraId="608E1702" w15:done="0"/>
  <w15:commentEx w15:paraId="762660BC" w15:done="0"/>
  <w15:commentEx w15:paraId="6F5567B9" w15:done="0"/>
  <w15:commentEx w15:paraId="54E51026" w15:done="0"/>
  <w15:commentEx w15:paraId="10D5639D" w15:done="0"/>
  <w15:commentEx w15:paraId="6176308A" w15:done="0"/>
  <w15:commentEx w15:paraId="1B4DC8A7" w15:done="0"/>
  <w15:commentEx w15:paraId="2205C516" w15:done="0"/>
  <w15:commentEx w15:paraId="36C0E823" w15:done="0"/>
  <w15:commentEx w15:paraId="265889EA" w15:done="0"/>
  <w15:commentEx w15:paraId="1E8DDC96" w15:done="0"/>
  <w15:commentEx w15:paraId="0DB3809D" w15:done="0"/>
  <w15:commentEx w15:paraId="0EE5850E" w15:done="0"/>
  <w15:commentEx w15:paraId="25B855FF" w15:done="0"/>
  <w15:commentEx w15:paraId="3598A519" w15:done="0"/>
  <w15:commentEx w15:paraId="4ABB6E68" w15:done="0"/>
  <w15:commentEx w15:paraId="4F4454D9" w15:done="0"/>
  <w15:commentEx w15:paraId="5D097A94" w15:done="0"/>
  <w15:commentEx w15:paraId="322CFEB6" w15:done="0"/>
  <w15:commentEx w15:paraId="3AC7304D" w15:done="0"/>
  <w15:commentEx w15:paraId="502BA53A" w15:done="0"/>
  <w15:commentEx w15:paraId="07E9EB29" w15:done="0"/>
  <w15:commentEx w15:paraId="16070EC9" w15:done="0"/>
  <w15:commentEx w15:paraId="7D8970B5" w15:done="0"/>
  <w15:commentEx w15:paraId="52A86F57" w15:done="0"/>
  <w15:commentEx w15:paraId="0B19AF44" w15:done="0"/>
  <w15:commentEx w15:paraId="451C0C7C" w15:done="0"/>
  <w15:commentEx w15:paraId="5BC7E956" w15:done="0"/>
  <w15:commentEx w15:paraId="63DD1FDB" w15:done="0"/>
  <w15:commentEx w15:paraId="2D20EDA2" w15:done="0"/>
  <w15:commentEx w15:paraId="3AAB83CC" w15:done="0"/>
  <w15:commentEx w15:paraId="0F8FD3CE" w15:done="0"/>
  <w15:commentEx w15:paraId="67CFDCA6" w15:done="0"/>
  <w15:commentEx w15:paraId="7F64C2D1" w15:done="0"/>
  <w15:commentEx w15:paraId="4C58857B" w15:done="0"/>
  <w15:commentEx w15:paraId="5756FFE8" w15:done="0"/>
  <w15:commentEx w15:paraId="0C1227CE" w15:done="0"/>
  <w15:commentEx w15:paraId="370A6D55" w15:done="0"/>
  <w15:commentEx w15:paraId="7B3AB151" w15:done="0"/>
  <w15:commentEx w15:paraId="5BAFD6B5" w15:done="0"/>
  <w15:commentEx w15:paraId="5F227207" w15:done="0"/>
  <w15:commentEx w15:paraId="0E059580" w15:done="0"/>
  <w15:commentEx w15:paraId="5CC2CF25" w15:done="0"/>
  <w15:commentEx w15:paraId="6C02646A" w15:done="0"/>
  <w15:commentEx w15:paraId="5EE67F4D" w15:done="0"/>
  <w15:commentEx w15:paraId="373A2F90" w15:done="0"/>
  <w15:commentEx w15:paraId="177E654B" w15:done="0"/>
  <w15:commentEx w15:paraId="2E07C737" w15:done="0"/>
  <w15:commentEx w15:paraId="28FB597A" w15:done="0"/>
  <w15:commentEx w15:paraId="08BDEA48" w15:done="0"/>
  <w15:commentEx w15:paraId="267C0A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434CFB" w16cid:durableId="26A72F85"/>
  <w16cid:commentId w16cid:paraId="0F426413" w16cid:durableId="26A72F86"/>
  <w16cid:commentId w16cid:paraId="41773C5C" w16cid:durableId="26A72F8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17D9"/>
    <w:rsid w:val="00023ED3"/>
    <w:rsid w:val="0003459D"/>
    <w:rsid w:val="00034616"/>
    <w:rsid w:val="000370CE"/>
    <w:rsid w:val="0006063C"/>
    <w:rsid w:val="000A24C5"/>
    <w:rsid w:val="000B5C91"/>
    <w:rsid w:val="001066CD"/>
    <w:rsid w:val="00120E8B"/>
    <w:rsid w:val="00142618"/>
    <w:rsid w:val="001448A6"/>
    <w:rsid w:val="0015074B"/>
    <w:rsid w:val="0015320A"/>
    <w:rsid w:val="001C2677"/>
    <w:rsid w:val="001E76C8"/>
    <w:rsid w:val="00205DCE"/>
    <w:rsid w:val="00223766"/>
    <w:rsid w:val="00252BEC"/>
    <w:rsid w:val="002815E4"/>
    <w:rsid w:val="0029639D"/>
    <w:rsid w:val="002C71FA"/>
    <w:rsid w:val="002E426D"/>
    <w:rsid w:val="002E458A"/>
    <w:rsid w:val="002F106D"/>
    <w:rsid w:val="00300CED"/>
    <w:rsid w:val="00303B99"/>
    <w:rsid w:val="00324510"/>
    <w:rsid w:val="00326F90"/>
    <w:rsid w:val="0037287A"/>
    <w:rsid w:val="00372907"/>
    <w:rsid w:val="00383F1F"/>
    <w:rsid w:val="00395D05"/>
    <w:rsid w:val="003C2C1A"/>
    <w:rsid w:val="003D765F"/>
    <w:rsid w:val="003E2A1C"/>
    <w:rsid w:val="004009B0"/>
    <w:rsid w:val="00405EFD"/>
    <w:rsid w:val="00431F61"/>
    <w:rsid w:val="004330DA"/>
    <w:rsid w:val="00451459"/>
    <w:rsid w:val="00497BDB"/>
    <w:rsid w:val="004B7EFC"/>
    <w:rsid w:val="004F3D10"/>
    <w:rsid w:val="00512726"/>
    <w:rsid w:val="00513FE2"/>
    <w:rsid w:val="00526585"/>
    <w:rsid w:val="00532CEA"/>
    <w:rsid w:val="00536F0A"/>
    <w:rsid w:val="005373ED"/>
    <w:rsid w:val="005409C8"/>
    <w:rsid w:val="005527B1"/>
    <w:rsid w:val="005632FB"/>
    <w:rsid w:val="005659AD"/>
    <w:rsid w:val="00572E1D"/>
    <w:rsid w:val="005A10BC"/>
    <w:rsid w:val="005B48A6"/>
    <w:rsid w:val="005B786F"/>
    <w:rsid w:val="0061341D"/>
    <w:rsid w:val="00637AD4"/>
    <w:rsid w:val="006608C3"/>
    <w:rsid w:val="006906C0"/>
    <w:rsid w:val="006C69B4"/>
    <w:rsid w:val="006D2C0F"/>
    <w:rsid w:val="006D76DB"/>
    <w:rsid w:val="006E0DD1"/>
    <w:rsid w:val="006E515B"/>
    <w:rsid w:val="006F083A"/>
    <w:rsid w:val="006F4420"/>
    <w:rsid w:val="007000FC"/>
    <w:rsid w:val="007015A4"/>
    <w:rsid w:val="007346F2"/>
    <w:rsid w:val="00755A62"/>
    <w:rsid w:val="00773D2B"/>
    <w:rsid w:val="007E4EBE"/>
    <w:rsid w:val="008128AA"/>
    <w:rsid w:val="00814426"/>
    <w:rsid w:val="00835989"/>
    <w:rsid w:val="0085095E"/>
    <w:rsid w:val="00891C7A"/>
    <w:rsid w:val="008A1E25"/>
    <w:rsid w:val="008A4A1E"/>
    <w:rsid w:val="008A7938"/>
    <w:rsid w:val="008B288D"/>
    <w:rsid w:val="008E155E"/>
    <w:rsid w:val="008E2599"/>
    <w:rsid w:val="008F3042"/>
    <w:rsid w:val="00911FBD"/>
    <w:rsid w:val="00930CA5"/>
    <w:rsid w:val="009525D9"/>
    <w:rsid w:val="009703DD"/>
    <w:rsid w:val="009971C3"/>
    <w:rsid w:val="009C6EDB"/>
    <w:rsid w:val="009D025B"/>
    <w:rsid w:val="009F1FFD"/>
    <w:rsid w:val="00A04C63"/>
    <w:rsid w:val="00A21AF7"/>
    <w:rsid w:val="00A22207"/>
    <w:rsid w:val="00A258DE"/>
    <w:rsid w:val="00A279AF"/>
    <w:rsid w:val="00A45CB4"/>
    <w:rsid w:val="00A52747"/>
    <w:rsid w:val="00A56648"/>
    <w:rsid w:val="00A82AFC"/>
    <w:rsid w:val="00A860B2"/>
    <w:rsid w:val="00AA1D8D"/>
    <w:rsid w:val="00AC76A1"/>
    <w:rsid w:val="00AD232C"/>
    <w:rsid w:val="00AE1E07"/>
    <w:rsid w:val="00AE42F7"/>
    <w:rsid w:val="00AE4467"/>
    <w:rsid w:val="00AE4F3F"/>
    <w:rsid w:val="00B00BE1"/>
    <w:rsid w:val="00B20F91"/>
    <w:rsid w:val="00B26F58"/>
    <w:rsid w:val="00B40680"/>
    <w:rsid w:val="00B47730"/>
    <w:rsid w:val="00B53873"/>
    <w:rsid w:val="00B5542B"/>
    <w:rsid w:val="00B60D5E"/>
    <w:rsid w:val="00B66310"/>
    <w:rsid w:val="00B67C5D"/>
    <w:rsid w:val="00BB7388"/>
    <w:rsid w:val="00BC39AA"/>
    <w:rsid w:val="00BD7953"/>
    <w:rsid w:val="00BF0681"/>
    <w:rsid w:val="00C028F8"/>
    <w:rsid w:val="00C02EB0"/>
    <w:rsid w:val="00C02EBF"/>
    <w:rsid w:val="00C05D5C"/>
    <w:rsid w:val="00C749B1"/>
    <w:rsid w:val="00CB0664"/>
    <w:rsid w:val="00CC76FF"/>
    <w:rsid w:val="00CF288E"/>
    <w:rsid w:val="00CF492B"/>
    <w:rsid w:val="00D038FA"/>
    <w:rsid w:val="00D15A00"/>
    <w:rsid w:val="00D23E02"/>
    <w:rsid w:val="00D55EC5"/>
    <w:rsid w:val="00D81EBC"/>
    <w:rsid w:val="00D87A76"/>
    <w:rsid w:val="00DC14C8"/>
    <w:rsid w:val="00DC2114"/>
    <w:rsid w:val="00DF56DC"/>
    <w:rsid w:val="00E0176F"/>
    <w:rsid w:val="00E66D20"/>
    <w:rsid w:val="00EA328E"/>
    <w:rsid w:val="00EC6A56"/>
    <w:rsid w:val="00EE648D"/>
    <w:rsid w:val="00F16E00"/>
    <w:rsid w:val="00F25D29"/>
    <w:rsid w:val="00F41849"/>
    <w:rsid w:val="00F44B01"/>
    <w:rsid w:val="00F570EF"/>
    <w:rsid w:val="00F649F4"/>
    <w:rsid w:val="00F952A2"/>
    <w:rsid w:val="00F97DE1"/>
    <w:rsid w:val="00FB4C84"/>
    <w:rsid w:val="00FC4E9C"/>
    <w:rsid w:val="00FC693F"/>
    <w:rsid w:val="00FF0EC0"/>
    <w:rsid w:val="00FF188F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C92142"/>
  <w14:defaultImageDpi w14:val="300"/>
  <w15:docId w15:val="{3AA1CD5B-70C6-46C9-845C-2DD233D6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5527B1"/>
    <w:rPr>
      <w:color w:val="0000FF" w:themeColor="hyperlink"/>
      <w:u w:val="single"/>
    </w:rPr>
  </w:style>
  <w:style w:type="character" w:customStyle="1" w:styleId="snippet-info">
    <w:name w:val="snippet-info"/>
    <w:basedOn w:val="a2"/>
    <w:rsid w:val="00372907"/>
  </w:style>
  <w:style w:type="character" w:customStyle="1" w:styleId="fontstyle01">
    <w:name w:val="fontstyle01"/>
    <w:basedOn w:val="a2"/>
    <w:rsid w:val="006F083A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2c">
    <w:name w:val="Основной текст (2)_"/>
    <w:link w:val="2d"/>
    <w:uiPriority w:val="99"/>
    <w:locked/>
    <w:rsid w:val="008A1E25"/>
    <w:rPr>
      <w:sz w:val="28"/>
      <w:shd w:val="clear" w:color="auto" w:fill="FFFFFF"/>
    </w:rPr>
  </w:style>
  <w:style w:type="paragraph" w:customStyle="1" w:styleId="2d">
    <w:name w:val="Основной текст (2)"/>
    <w:basedOn w:val="a1"/>
    <w:link w:val="2c"/>
    <w:uiPriority w:val="99"/>
    <w:rsid w:val="008A1E25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styleId="aff9">
    <w:name w:val="annotation reference"/>
    <w:basedOn w:val="a2"/>
    <w:uiPriority w:val="99"/>
    <w:semiHidden/>
    <w:unhideWhenUsed/>
    <w:rsid w:val="00E0176F"/>
    <w:rPr>
      <w:sz w:val="16"/>
      <w:szCs w:val="16"/>
    </w:rPr>
  </w:style>
  <w:style w:type="paragraph" w:styleId="affa">
    <w:name w:val="annotation text"/>
    <w:basedOn w:val="a1"/>
    <w:link w:val="affb"/>
    <w:uiPriority w:val="99"/>
    <w:unhideWhenUsed/>
    <w:rsid w:val="00E0176F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rsid w:val="00E0176F"/>
    <w:rPr>
      <w:sz w:val="20"/>
      <w:szCs w:val="20"/>
    </w:rPr>
  </w:style>
  <w:style w:type="paragraph" w:styleId="affc">
    <w:name w:val="Balloon Text"/>
    <w:basedOn w:val="a1"/>
    <w:link w:val="affd"/>
    <w:uiPriority w:val="99"/>
    <w:semiHidden/>
    <w:unhideWhenUsed/>
    <w:rsid w:val="00E01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d">
    <w:name w:val="Текст выноски Знак"/>
    <w:basedOn w:val="a2"/>
    <w:link w:val="affc"/>
    <w:uiPriority w:val="99"/>
    <w:semiHidden/>
    <w:rsid w:val="00E0176F"/>
    <w:rPr>
      <w:rFonts w:ascii="Segoe UI" w:hAnsi="Segoe UI" w:cs="Segoe UI"/>
      <w:sz w:val="18"/>
      <w:szCs w:val="18"/>
    </w:rPr>
  </w:style>
  <w:style w:type="paragraph" w:styleId="affe">
    <w:name w:val="annotation subject"/>
    <w:basedOn w:val="affa"/>
    <w:next w:val="affa"/>
    <w:link w:val="afff"/>
    <w:uiPriority w:val="99"/>
    <w:semiHidden/>
    <w:unhideWhenUsed/>
    <w:rsid w:val="00E0176F"/>
    <w:rPr>
      <w:b/>
      <w:bCs/>
    </w:rPr>
  </w:style>
  <w:style w:type="character" w:customStyle="1" w:styleId="afff">
    <w:name w:val="Тема примечания Знак"/>
    <w:basedOn w:val="affb"/>
    <w:link w:val="affe"/>
    <w:uiPriority w:val="99"/>
    <w:semiHidden/>
    <w:rsid w:val="00E017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/" TargetMode="External"/><Relationship Id="rId117" Type="http://schemas.openxmlformats.org/officeDocument/2006/relationships/hyperlink" Target="https://nearpod.com/" TargetMode="External"/><Relationship Id="rId21" Type="http://schemas.openxmlformats.org/officeDocument/2006/relationships/hyperlink" Target="https://www.zipgrade.com/" TargetMode="External"/><Relationship Id="rId42" Type="http://schemas.openxmlformats.org/officeDocument/2006/relationships/hyperlink" Target="https://genial.ly/" TargetMode="External"/><Relationship Id="rId47" Type="http://schemas.openxmlformats.org/officeDocument/2006/relationships/hyperlink" Target="https://udoba.org/" TargetMode="External"/><Relationship Id="rId63" Type="http://schemas.openxmlformats.org/officeDocument/2006/relationships/hyperlink" Target="https://www.plickers.com/" TargetMode="External"/><Relationship Id="rId68" Type="http://schemas.openxmlformats.org/officeDocument/2006/relationships/hyperlink" Target="https://www.liveworksheets.com/" TargetMode="External"/><Relationship Id="rId84" Type="http://schemas.openxmlformats.org/officeDocument/2006/relationships/hyperlink" Target="https://nearpod.com/" TargetMode="External"/><Relationship Id="rId89" Type="http://schemas.openxmlformats.org/officeDocument/2006/relationships/hyperlink" Target="https://worksheets.ru/" TargetMode="External"/><Relationship Id="rId112" Type="http://schemas.openxmlformats.org/officeDocument/2006/relationships/hyperlink" Target="https://www.liveworksheets.com/" TargetMode="External"/><Relationship Id="rId133" Type="http://schemas.openxmlformats.org/officeDocument/2006/relationships/hyperlink" Target="https://worksheets.ru/" TargetMode="External"/><Relationship Id="rId138" Type="http://schemas.openxmlformats.org/officeDocument/2006/relationships/hyperlink" Target="https://quizizz.com/" TargetMode="External"/><Relationship Id="rId154" Type="http://schemas.openxmlformats.org/officeDocument/2006/relationships/hyperlink" Target="https://www.plickers.com/" TargetMode="External"/><Relationship Id="rId159" Type="http://schemas.openxmlformats.org/officeDocument/2006/relationships/hyperlink" Target="https://www.liveworksheets.com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www.plickers.com/" TargetMode="External"/><Relationship Id="rId11" Type="http://schemas.openxmlformats.org/officeDocument/2006/relationships/hyperlink" Target="https://www.umaigra.com/" TargetMode="External"/><Relationship Id="rId32" Type="http://schemas.openxmlformats.org/officeDocument/2006/relationships/hyperlink" Target="https://www.zipgrade.com/" TargetMode="External"/><Relationship Id="rId37" Type="http://schemas.openxmlformats.org/officeDocument/2006/relationships/hyperlink" Target="https://learningapps.org/" TargetMode="External"/><Relationship Id="rId53" Type="http://schemas.openxmlformats.org/officeDocument/2006/relationships/hyperlink" Target="https://genial.ly/" TargetMode="External"/><Relationship Id="rId58" Type="http://schemas.openxmlformats.org/officeDocument/2006/relationships/hyperlink" Target="https://udoba.org/" TargetMode="External"/><Relationship Id="rId74" Type="http://schemas.openxmlformats.org/officeDocument/2006/relationships/hyperlink" Target="https://www.plickers.com/" TargetMode="External"/><Relationship Id="rId79" Type="http://schemas.openxmlformats.org/officeDocument/2006/relationships/hyperlink" Target="https://www.liveworksheets.com/" TargetMode="External"/><Relationship Id="rId102" Type="http://schemas.openxmlformats.org/officeDocument/2006/relationships/hyperlink" Target="https://udoba.org/" TargetMode="External"/><Relationship Id="rId123" Type="http://schemas.openxmlformats.org/officeDocument/2006/relationships/hyperlink" Target="https://www.liveworksheets.com/" TargetMode="External"/><Relationship Id="rId128" Type="http://schemas.openxmlformats.org/officeDocument/2006/relationships/hyperlink" Target="https://nearpod.com/" TargetMode="External"/><Relationship Id="rId144" Type="http://schemas.openxmlformats.org/officeDocument/2006/relationships/hyperlink" Target="https://worksheets.ru/" TargetMode="External"/><Relationship Id="rId149" Type="http://schemas.openxmlformats.org/officeDocument/2006/relationships/comments" Target="comments.xml"/><Relationship Id="rId5" Type="http://schemas.openxmlformats.org/officeDocument/2006/relationships/webSettings" Target="webSettings.xml"/><Relationship Id="rId90" Type="http://schemas.openxmlformats.org/officeDocument/2006/relationships/hyperlink" Target="https://www.liveworksheets.com/" TargetMode="External"/><Relationship Id="rId95" Type="http://schemas.openxmlformats.org/officeDocument/2006/relationships/hyperlink" Target="https://nearpod.com/" TargetMode="External"/><Relationship Id="rId160" Type="http://schemas.openxmlformats.org/officeDocument/2006/relationships/hyperlink" Target="https://udoba.org/" TargetMode="External"/><Relationship Id="rId22" Type="http://schemas.openxmlformats.org/officeDocument/2006/relationships/hyperlink" Target="https://www.umaigra.com/" TargetMode="External"/><Relationship Id="rId27" Type="http://schemas.openxmlformats.org/officeDocument/2006/relationships/hyperlink" Target="https://teachermade.com/" TargetMode="External"/><Relationship Id="rId43" Type="http://schemas.openxmlformats.org/officeDocument/2006/relationships/hyperlink" Target="https://www.zipgrade.com/" TargetMode="External"/><Relationship Id="rId48" Type="http://schemas.openxmlformats.org/officeDocument/2006/relationships/hyperlink" Target="https://learningapps.org/" TargetMode="External"/><Relationship Id="rId64" Type="http://schemas.openxmlformats.org/officeDocument/2006/relationships/hyperlink" Target="https://genial.ly/" TargetMode="External"/><Relationship Id="rId69" Type="http://schemas.openxmlformats.org/officeDocument/2006/relationships/hyperlink" Target="https://udoba.org/" TargetMode="External"/><Relationship Id="rId113" Type="http://schemas.openxmlformats.org/officeDocument/2006/relationships/hyperlink" Target="https://udoba.org/" TargetMode="External"/><Relationship Id="rId118" Type="http://schemas.openxmlformats.org/officeDocument/2006/relationships/hyperlink" Target="https://www.plickers.com/" TargetMode="External"/><Relationship Id="rId134" Type="http://schemas.openxmlformats.org/officeDocument/2006/relationships/hyperlink" Target="https://www.liveworksheets.com/" TargetMode="External"/><Relationship Id="rId139" Type="http://schemas.openxmlformats.org/officeDocument/2006/relationships/hyperlink" Target="https://nearpod.com/" TargetMode="External"/><Relationship Id="rId80" Type="http://schemas.openxmlformats.org/officeDocument/2006/relationships/hyperlink" Target="https://udoba.org/" TargetMode="External"/><Relationship Id="rId85" Type="http://schemas.openxmlformats.org/officeDocument/2006/relationships/hyperlink" Target="https://www.plickers.com/" TargetMode="External"/><Relationship Id="rId150" Type="http://schemas.microsoft.com/office/2011/relationships/commentsExtended" Target="commentsExtended.xml"/><Relationship Id="rId155" Type="http://schemas.openxmlformats.org/officeDocument/2006/relationships/hyperlink" Target="https://genial.ly/" TargetMode="External"/><Relationship Id="rId12" Type="http://schemas.openxmlformats.org/officeDocument/2006/relationships/hyperlink" Target="https://worksheets.ru/" TargetMode="External"/><Relationship Id="rId17" Type="http://schemas.openxmlformats.org/officeDocument/2006/relationships/hyperlink" Target="https://quizizz.com/" TargetMode="External"/><Relationship Id="rId33" Type="http://schemas.openxmlformats.org/officeDocument/2006/relationships/hyperlink" Target="https://www.umaigra.com/" TargetMode="External"/><Relationship Id="rId38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genial.ly/" TargetMode="External"/><Relationship Id="rId124" Type="http://schemas.openxmlformats.org/officeDocument/2006/relationships/hyperlink" Target="https://udoba.org/" TargetMode="External"/><Relationship Id="rId129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0" Type="http://schemas.openxmlformats.org/officeDocument/2006/relationships/hyperlink" Target="https://learningapps.org/" TargetMode="External"/><Relationship Id="rId75" Type="http://schemas.openxmlformats.org/officeDocument/2006/relationships/hyperlink" Target="https://genial.ly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www.plickers.com/" TargetMode="External"/><Relationship Id="rId145" Type="http://schemas.openxmlformats.org/officeDocument/2006/relationships/hyperlink" Target="https://www.liveworksheets.com/" TargetMode="External"/><Relationship Id="rId161" Type="http://schemas.openxmlformats.org/officeDocument/2006/relationships/hyperlink" Target="https://learningapps.org/" TargetMode="External"/><Relationship Id="rId16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" TargetMode="Externa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worksheets.ru/" TargetMode="External"/><Relationship Id="rId28" Type="http://schemas.openxmlformats.org/officeDocument/2006/relationships/hyperlink" Target="https://quizizz.com/" TargetMode="External"/><Relationship Id="rId36" Type="http://schemas.openxmlformats.org/officeDocument/2006/relationships/hyperlink" Target="https://udoba.org/" TargetMode="External"/><Relationship Id="rId49" Type="http://schemas.openxmlformats.org/officeDocument/2006/relationships/hyperlink" Target="https://teachermade.com/" TargetMode="External"/><Relationship Id="rId57" Type="http://schemas.openxmlformats.org/officeDocument/2006/relationships/hyperlink" Target="https://www.liveworksheets.com/" TargetMode="External"/><Relationship Id="rId106" Type="http://schemas.openxmlformats.org/officeDocument/2006/relationships/hyperlink" Target="https://nearpod.com/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genial.ly/" TargetMode="External"/><Relationship Id="rId127" Type="http://schemas.openxmlformats.org/officeDocument/2006/relationships/hyperlink" Target="https://quizizz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genial.ly/" TargetMode="External"/><Relationship Id="rId44" Type="http://schemas.openxmlformats.org/officeDocument/2006/relationships/hyperlink" Target="https://www.umaigra.com/" TargetMode="External"/><Relationship Id="rId52" Type="http://schemas.openxmlformats.org/officeDocument/2006/relationships/hyperlink" Target="https://www.plickers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www.zipgrade.com/" TargetMode="External"/><Relationship Id="rId73" Type="http://schemas.openxmlformats.org/officeDocument/2006/relationships/hyperlink" Target="https://nearpod.com/" TargetMode="External"/><Relationship Id="rId78" Type="http://schemas.openxmlformats.org/officeDocument/2006/relationships/hyperlink" Target="https://worksheets.ru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genial.ly/" TargetMode="External"/><Relationship Id="rId94" Type="http://schemas.openxmlformats.org/officeDocument/2006/relationships/hyperlink" Target="https://quizizz.com/" TargetMode="External"/><Relationship Id="rId99" Type="http://schemas.openxmlformats.org/officeDocument/2006/relationships/hyperlink" Target="https://www.umaigra.com/" TargetMode="External"/><Relationship Id="rId101" Type="http://schemas.openxmlformats.org/officeDocument/2006/relationships/hyperlink" Target="https://www.liveworksheets.com/" TargetMode="External"/><Relationship Id="rId122" Type="http://schemas.openxmlformats.org/officeDocument/2006/relationships/hyperlink" Target="https://worksheets.ru/" TargetMode="External"/><Relationship Id="rId130" Type="http://schemas.openxmlformats.org/officeDocument/2006/relationships/hyperlink" Target="https://genial.ly/" TargetMode="External"/><Relationship Id="rId135" Type="http://schemas.openxmlformats.org/officeDocument/2006/relationships/hyperlink" Target="https://udoba.org/" TargetMode="External"/><Relationship Id="rId143" Type="http://schemas.openxmlformats.org/officeDocument/2006/relationships/hyperlink" Target="https://www.umaigra.com/" TargetMode="External"/><Relationship Id="rId148" Type="http://schemas.openxmlformats.org/officeDocument/2006/relationships/hyperlink" Target="https://teachermade.com/" TargetMode="External"/><Relationship Id="rId151" Type="http://schemas.openxmlformats.org/officeDocument/2006/relationships/hyperlink" Target="https://cdn.catalog.prosv.ru/attachment/4331d5fc-2f22-11e7-affc-0050569c7d18.pdf" TargetMode="External"/><Relationship Id="rId156" Type="http://schemas.openxmlformats.org/officeDocument/2006/relationships/hyperlink" Target="https://www.zipgrade.com/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genial.ly/" TargetMode="External"/><Relationship Id="rId13" Type="http://schemas.openxmlformats.org/officeDocument/2006/relationships/hyperlink" Target="https://www.liveworksheets.com/" TargetMode="External"/><Relationship Id="rId18" Type="http://schemas.openxmlformats.org/officeDocument/2006/relationships/hyperlink" Target="https://nearpod.com/" TargetMode="External"/><Relationship Id="rId39" Type="http://schemas.openxmlformats.org/officeDocument/2006/relationships/hyperlink" Target="https://quizizz.com/" TargetMode="External"/><Relationship Id="rId109" Type="http://schemas.openxmlformats.org/officeDocument/2006/relationships/hyperlink" Target="https://www.zipgrade.com/" TargetMode="External"/><Relationship Id="rId34" Type="http://schemas.openxmlformats.org/officeDocument/2006/relationships/hyperlink" Target="https://worksheets.ru/" TargetMode="External"/><Relationship Id="rId50" Type="http://schemas.openxmlformats.org/officeDocument/2006/relationships/hyperlink" Target="https://quizizz.com/" TargetMode="External"/><Relationship Id="rId55" Type="http://schemas.openxmlformats.org/officeDocument/2006/relationships/hyperlink" Target="https://www.umaigra.com/" TargetMode="External"/><Relationship Id="rId76" Type="http://schemas.openxmlformats.org/officeDocument/2006/relationships/hyperlink" Target="https://www.zipgrade.com/" TargetMode="External"/><Relationship Id="rId97" Type="http://schemas.openxmlformats.org/officeDocument/2006/relationships/hyperlink" Target="https://genial.ly/" TargetMode="External"/><Relationship Id="rId104" Type="http://schemas.openxmlformats.org/officeDocument/2006/relationships/hyperlink" Target="https://teachermade.com/" TargetMode="External"/><Relationship Id="rId120" Type="http://schemas.openxmlformats.org/officeDocument/2006/relationships/hyperlink" Target="https://www.zipgrade.com/" TargetMode="External"/><Relationship Id="rId125" Type="http://schemas.openxmlformats.org/officeDocument/2006/relationships/hyperlink" Target="https://learningapps.org/" TargetMode="External"/><Relationship Id="rId141" Type="http://schemas.openxmlformats.org/officeDocument/2006/relationships/hyperlink" Target="https://genial.ly/" TargetMode="External"/><Relationship Id="rId146" Type="http://schemas.openxmlformats.org/officeDocument/2006/relationships/hyperlink" Target="https://udoba.org/" TargetMode="External"/><Relationship Id="rId7" Type="http://schemas.openxmlformats.org/officeDocument/2006/relationships/hyperlink" Target="https://nearpod.com/" TargetMode="External"/><Relationship Id="rId71" Type="http://schemas.openxmlformats.org/officeDocument/2006/relationships/hyperlink" Target="https://teachermade.com/" TargetMode="External"/><Relationship Id="rId92" Type="http://schemas.openxmlformats.org/officeDocument/2006/relationships/hyperlink" Target="https://learningapps.org/" TargetMode="External"/><Relationship Id="rId16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nearpod.com/" TargetMode="External"/><Relationship Id="rId24" Type="http://schemas.openxmlformats.org/officeDocument/2006/relationships/hyperlink" Target="https://www.liveworksheets.com/" TargetMode="External"/><Relationship Id="rId40" Type="http://schemas.openxmlformats.org/officeDocument/2006/relationships/hyperlink" Target="https://nearpod.com/" TargetMode="External"/><Relationship Id="rId45" Type="http://schemas.openxmlformats.org/officeDocument/2006/relationships/hyperlink" Target="https://worksheets.ru/" TargetMode="External"/><Relationship Id="rId66" Type="http://schemas.openxmlformats.org/officeDocument/2006/relationships/hyperlink" Target="https://www.umaigra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umaigra.com/" TargetMode="External"/><Relationship Id="rId115" Type="http://schemas.openxmlformats.org/officeDocument/2006/relationships/hyperlink" Target="https://teachermade.com/" TargetMode="External"/><Relationship Id="rId131" Type="http://schemas.openxmlformats.org/officeDocument/2006/relationships/hyperlink" Target="https://www.zipgrade.com/" TargetMode="External"/><Relationship Id="rId136" Type="http://schemas.openxmlformats.org/officeDocument/2006/relationships/hyperlink" Target="https://learningapps.org/" TargetMode="External"/><Relationship Id="rId157" Type="http://schemas.openxmlformats.org/officeDocument/2006/relationships/hyperlink" Target="https://www.umaigra.com/" TargetMode="External"/><Relationship Id="rId61" Type="http://schemas.openxmlformats.org/officeDocument/2006/relationships/hyperlink" Target="https://quizizz.com/" TargetMode="External"/><Relationship Id="rId82" Type="http://schemas.openxmlformats.org/officeDocument/2006/relationships/hyperlink" Target="https://teachermade.com/" TargetMode="External"/><Relationship Id="rId152" Type="http://schemas.openxmlformats.org/officeDocument/2006/relationships/hyperlink" Target="https://quizizz.com/" TargetMode="External"/><Relationship Id="rId19" Type="http://schemas.openxmlformats.org/officeDocument/2006/relationships/hyperlink" Target="https://www.plickers.com/" TargetMode="External"/><Relationship Id="rId14" Type="http://schemas.openxmlformats.org/officeDocument/2006/relationships/hyperlink" Target="https://udoba.org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liveworksheets.com/" TargetMode="External"/><Relationship Id="rId56" Type="http://schemas.openxmlformats.org/officeDocument/2006/relationships/hyperlink" Target="https://worksheets.ru/" TargetMode="External"/><Relationship Id="rId77" Type="http://schemas.openxmlformats.org/officeDocument/2006/relationships/hyperlink" Target="https://www.umaigra.com/" TargetMode="External"/><Relationship Id="rId100" Type="http://schemas.openxmlformats.org/officeDocument/2006/relationships/hyperlink" Target="https://worksheets.ru/" TargetMode="External"/><Relationship Id="rId105" Type="http://schemas.openxmlformats.org/officeDocument/2006/relationships/hyperlink" Target="https://quizizz.com/" TargetMode="External"/><Relationship Id="rId126" Type="http://schemas.openxmlformats.org/officeDocument/2006/relationships/hyperlink" Target="https://teachermade.com/" TargetMode="External"/><Relationship Id="rId147" Type="http://schemas.openxmlformats.org/officeDocument/2006/relationships/hyperlink" Target="https://learningapps.org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s://nearpod.com/" TargetMode="External"/><Relationship Id="rId72" Type="http://schemas.openxmlformats.org/officeDocument/2006/relationships/hyperlink" Target="https://quizizz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www.zipgrade.com/" TargetMode="External"/><Relationship Id="rId121" Type="http://schemas.openxmlformats.org/officeDocument/2006/relationships/hyperlink" Target="https://www.umaigra.com/" TargetMode="External"/><Relationship Id="rId142" Type="http://schemas.openxmlformats.org/officeDocument/2006/relationships/hyperlink" Target="https://www.zipgrade.com/" TargetMode="External"/><Relationship Id="rId163" Type="http://schemas.microsoft.com/office/2011/relationships/people" Target="people.xml"/><Relationship Id="rId3" Type="http://schemas.openxmlformats.org/officeDocument/2006/relationships/styles" Target="styles.xml"/><Relationship Id="rId25" Type="http://schemas.openxmlformats.org/officeDocument/2006/relationships/hyperlink" Target="https://udoba.org/" TargetMode="External"/><Relationship Id="rId46" Type="http://schemas.openxmlformats.org/officeDocument/2006/relationships/hyperlink" Target="https://www.liveworksheets.com/" TargetMode="External"/><Relationship Id="rId67" Type="http://schemas.openxmlformats.org/officeDocument/2006/relationships/hyperlink" Target="https://worksheets.ru/" TargetMode="External"/><Relationship Id="rId116" Type="http://schemas.openxmlformats.org/officeDocument/2006/relationships/hyperlink" Target="https://quizizz.com/" TargetMode="External"/><Relationship Id="rId137" Type="http://schemas.openxmlformats.org/officeDocument/2006/relationships/hyperlink" Target="https://teachermade.com/" TargetMode="External"/><Relationship Id="rId158" Type="http://schemas.openxmlformats.org/officeDocument/2006/relationships/hyperlink" Target="https://worksheets.ru/" TargetMode="External"/><Relationship Id="rId20" Type="http://schemas.openxmlformats.org/officeDocument/2006/relationships/hyperlink" Target="https://genial.ly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nearpod.com/" TargetMode="External"/><Relationship Id="rId83" Type="http://schemas.openxmlformats.org/officeDocument/2006/relationships/hyperlink" Target="https://quizizz.com/" TargetMode="External"/><Relationship Id="rId88" Type="http://schemas.openxmlformats.org/officeDocument/2006/relationships/hyperlink" Target="https://www.umaigra.com/" TargetMode="External"/><Relationship Id="rId111" Type="http://schemas.openxmlformats.org/officeDocument/2006/relationships/hyperlink" Target="https://worksheets.ru/" TargetMode="External"/><Relationship Id="rId132" Type="http://schemas.openxmlformats.org/officeDocument/2006/relationships/hyperlink" Target="https://www.umaigra.com/" TargetMode="External"/><Relationship Id="rId153" Type="http://schemas.openxmlformats.org/officeDocument/2006/relationships/hyperlink" Target="https://nearpod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589C58-A9B3-49C1-9BEE-7BAF10EB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12001</Words>
  <Characters>68406</Characters>
  <Application>Microsoft Office Word</Application>
  <DocSecurity>0</DocSecurity>
  <Lines>570</Lines>
  <Paragraphs>160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777</cp:lastModifiedBy>
  <cp:revision>43</cp:revision>
  <dcterms:created xsi:type="dcterms:W3CDTF">2013-12-23T23:15:00Z</dcterms:created>
  <dcterms:modified xsi:type="dcterms:W3CDTF">2023-02-08T17:40:00Z</dcterms:modified>
  <cp:category/>
</cp:coreProperties>
</file>